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-Accent51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0361"/>
        <w:gridCol w:w="709"/>
        <w:gridCol w:w="1067"/>
        <w:gridCol w:w="918"/>
      </w:tblGrid>
      <w:tr w:rsidR="00007A50" w:rsidRPr="00695352" w14:paraId="5A170503" w14:textId="77777777" w:rsidTr="00385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7AB0A4" w14:textId="77777777" w:rsidR="00007A50" w:rsidRPr="00695352" w:rsidRDefault="00007A50" w:rsidP="00B2167B">
            <w:pPr>
              <w:pStyle w:val="Heading1"/>
              <w:jc w:val="center"/>
              <w:outlineLvl w:val="0"/>
              <w:rPr>
                <w:b/>
              </w:rPr>
            </w:pPr>
            <w:r w:rsidRPr="00695352">
              <w:rPr>
                <w:b/>
              </w:rPr>
              <w:t>#</w:t>
            </w:r>
          </w:p>
        </w:tc>
        <w:tc>
          <w:tcPr>
            <w:tcW w:w="103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D7516F" w14:textId="1C7AB108" w:rsidR="00007A50" w:rsidRPr="00EA509F" w:rsidRDefault="009A76DA" w:rsidP="00B2167B">
            <w:pPr>
              <w:pStyle w:val="Heading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bg-BG"/>
              </w:rPr>
            </w:pPr>
            <w:r w:rsidRPr="00EA509F">
              <w:rPr>
                <w:b/>
                <w:lang w:val="bg-BG"/>
              </w:rPr>
              <w:t>ВЪПРО</w:t>
            </w:r>
            <w:r w:rsidR="00EA509F" w:rsidRPr="00EA509F">
              <w:rPr>
                <w:b/>
                <w:lang w:val="bg-BG"/>
              </w:rPr>
              <w:t>си за структурирано интервю</w:t>
            </w:r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85BB83D" w14:textId="39CA83F3" w:rsidR="00007A50" w:rsidRPr="00ED3B93" w:rsidRDefault="00007A50" w:rsidP="00B2167B">
            <w:pPr>
              <w:pStyle w:val="Heading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bg-BG"/>
              </w:rPr>
            </w:pPr>
          </w:p>
        </w:tc>
        <w:tc>
          <w:tcPr>
            <w:tcW w:w="10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1B7B662" w14:textId="736445A6" w:rsidR="00007A50" w:rsidRPr="00695352" w:rsidRDefault="00007A50" w:rsidP="00ED3B93">
            <w:pPr>
              <w:pStyle w:val="Heading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9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FDC863F" w14:textId="548247B8" w:rsidR="00007A50" w:rsidRPr="00695352" w:rsidRDefault="00007A50" w:rsidP="00ED3B93">
            <w:pPr>
              <w:pStyle w:val="Heading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07A50" w:rsidRPr="00695352" w14:paraId="6160FEFB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75" w:type="dxa"/>
            <w:gridSpan w:val="5"/>
            <w:shd w:val="clear" w:color="auto" w:fill="auto"/>
            <w:vAlign w:val="center"/>
          </w:tcPr>
          <w:p w14:paraId="6CE368AD" w14:textId="1326C5F7" w:rsidR="00BC58F3" w:rsidRPr="00BC58F3" w:rsidRDefault="00BC58F3" w:rsidP="00BC58F3">
            <w:pPr>
              <w:pStyle w:val="Heading1"/>
              <w:spacing w:before="0" w:after="0"/>
              <w:jc w:val="center"/>
              <w:outlineLvl w:val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НОВА</w:t>
            </w:r>
            <w:r w:rsidRPr="00BC58F3">
              <w:rPr>
                <w:b/>
                <w:lang w:val="bg-BG"/>
              </w:rPr>
              <w:t xml:space="preserve"> КОНЦЕПЦИЯ НА МРРБ ЗА РЕГИОНАЛЕН ПОДХОД КЪМ ТЕРИТОРИАЛНО РАЗВИТИЕ (ИНТЕГРИРАНИ ИНВЕСТИЦИИ)</w:t>
            </w:r>
          </w:p>
          <w:p w14:paraId="40283408" w14:textId="50F87338" w:rsidR="00007A50" w:rsidRPr="00695352" w:rsidRDefault="00007A50" w:rsidP="00695352">
            <w:pPr>
              <w:pStyle w:val="Heading1"/>
              <w:spacing w:before="0" w:after="0"/>
              <w:jc w:val="center"/>
              <w:outlineLvl w:val="0"/>
              <w:rPr>
                <w:b/>
              </w:rPr>
            </w:pPr>
          </w:p>
        </w:tc>
      </w:tr>
      <w:tr w:rsidR="003850E7" w:rsidRPr="001E2BB7" w14:paraId="0C85F365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76AC8D91" w14:textId="77777777" w:rsidR="00B91B71" w:rsidRPr="00E502DA" w:rsidRDefault="00B91B71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4778902D" w14:textId="0E7A646E" w:rsidR="00BC58F3" w:rsidRPr="00BC58F3" w:rsidRDefault="00BC58F3" w:rsidP="00BC58F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bg-BG"/>
              </w:rPr>
            </w:pPr>
            <w:r w:rsidRPr="00BC58F3">
              <w:rPr>
                <w:lang w:val="bg-BG"/>
              </w:rPr>
              <w:t xml:space="preserve">Запознати ли сте с новия регионален подход </w:t>
            </w:r>
            <w:r w:rsidR="00EE0BDD" w:rsidRPr="00BC58F3">
              <w:rPr>
                <w:lang w:val="bg-BG"/>
              </w:rPr>
              <w:t>към териториалното развитие</w:t>
            </w:r>
            <w:r w:rsidR="00EE0BDD">
              <w:rPr>
                <w:lang w:val="bg-BG"/>
              </w:rPr>
              <w:t>,</w:t>
            </w:r>
            <w:r w:rsidR="00EE0BDD">
              <w:t>,</w:t>
            </w:r>
            <w:r w:rsidR="00EE0BDD">
              <w:rPr>
                <w:lang w:val="bg-BG"/>
              </w:rPr>
              <w:t>предложен от</w:t>
            </w:r>
            <w:r w:rsidRPr="00BC58F3">
              <w:rPr>
                <w:lang w:val="bg-BG"/>
              </w:rPr>
              <w:t xml:space="preserve"> МРРБ? (интегрирани териториални инвестиции в широк смисъл), планирани за следващия програмен период?</w:t>
            </w:r>
          </w:p>
          <w:p w14:paraId="54BFDF92" w14:textId="1C612319" w:rsidR="00B91B71" w:rsidDel="00262D3A" w:rsidRDefault="00B91B71" w:rsidP="00411AD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9" w:type="dxa"/>
            <w:shd w:val="clear" w:color="auto" w:fill="auto"/>
          </w:tcPr>
          <w:p w14:paraId="5FF0D375" w14:textId="359254C6" w:rsidR="00B91B71" w:rsidRPr="00E502DA" w:rsidRDefault="00B91B71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34ED0D2A" w14:textId="4EE1554D" w:rsidR="00B91B71" w:rsidRPr="00E502DA" w:rsidRDefault="00B91B71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051EE00D" w14:textId="08661286" w:rsidR="00B91B71" w:rsidRPr="00E502DA" w:rsidRDefault="00B91B71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0ED62022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6122C87C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07BB7B9D" w14:textId="39DFEC1F" w:rsidR="00007A50" w:rsidRDefault="00007A50" w:rsidP="00411ADD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</w:p>
          <w:p w14:paraId="6D513576" w14:textId="371EEC12" w:rsidR="00BC58F3" w:rsidRPr="00ED3B93" w:rsidRDefault="00BC58F3" w:rsidP="00411ADD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BC58F3">
              <w:rPr>
                <w:lang w:val="bg-BG"/>
              </w:rPr>
              <w:t>Имате ли опит с някое от следните:</w:t>
            </w:r>
            <w:r w:rsidRPr="00BC58F3">
              <w:rPr>
                <w:lang w:val="bg-BG"/>
              </w:rPr>
              <w:br/>
              <w:t>а. Интегрирани проекти (съгласно ПМС № 162 от 2016 г.)</w:t>
            </w:r>
            <w:r w:rsidRPr="00BC58F3">
              <w:rPr>
                <w:lang w:val="bg-BG"/>
              </w:rPr>
              <w:br/>
              <w:t xml:space="preserve">б. </w:t>
            </w:r>
            <w:r>
              <w:rPr>
                <w:lang w:val="bg-BG"/>
              </w:rPr>
              <w:t>ВОМР п</w:t>
            </w:r>
            <w:r w:rsidRPr="00BC58F3">
              <w:rPr>
                <w:lang w:val="bg-BG"/>
              </w:rPr>
              <w:t xml:space="preserve">роекти </w:t>
            </w:r>
            <w:r w:rsidRPr="00BC58F3">
              <w:rPr>
                <w:lang w:val="bg-BG"/>
              </w:rPr>
              <w:br/>
            </w:r>
            <w:r>
              <w:rPr>
                <w:lang w:val="bg-BG"/>
              </w:rPr>
              <w:t>в</w:t>
            </w:r>
            <w:r w:rsidRPr="00BC58F3">
              <w:rPr>
                <w:lang w:val="bg-BG"/>
              </w:rPr>
              <w:t xml:space="preserve">. </w:t>
            </w:r>
            <w:proofErr w:type="spellStart"/>
            <w:r w:rsidRPr="00BC58F3">
              <w:rPr>
                <w:lang w:val="bg-BG"/>
              </w:rPr>
              <w:t>Междуобщински</w:t>
            </w:r>
            <w:proofErr w:type="spellEnd"/>
            <w:r w:rsidRPr="00BC58F3">
              <w:rPr>
                <w:lang w:val="bg-BG"/>
              </w:rPr>
              <w:t xml:space="preserve"> проекти</w:t>
            </w:r>
            <w:r w:rsidRPr="00BC58F3">
              <w:rPr>
                <w:lang w:val="bg-BG"/>
              </w:rPr>
              <w:br/>
            </w:r>
            <w:r>
              <w:rPr>
                <w:lang w:val="bg-BG"/>
              </w:rPr>
              <w:t>г</w:t>
            </w:r>
            <w:r w:rsidRPr="00BC58F3">
              <w:rPr>
                <w:lang w:val="bg-BG"/>
              </w:rPr>
              <w:t xml:space="preserve">. създаване на партньорства за кандидатстване за </w:t>
            </w:r>
            <w:r>
              <w:rPr>
                <w:lang w:val="bg-BG"/>
              </w:rPr>
              <w:t>финансиране</w:t>
            </w:r>
            <w:r w:rsidRPr="00BC58F3">
              <w:rPr>
                <w:lang w:val="bg-BG"/>
              </w:rPr>
              <w:t xml:space="preserve"> от ЕС</w:t>
            </w:r>
            <w:r w:rsidRPr="00BC58F3">
              <w:rPr>
                <w:lang w:val="bg-BG"/>
              </w:rPr>
              <w:br/>
              <w:t>Бихте ли описали основните ползи и предизвикателства пред такива проекти?</w:t>
            </w:r>
          </w:p>
        </w:tc>
        <w:tc>
          <w:tcPr>
            <w:tcW w:w="709" w:type="dxa"/>
            <w:shd w:val="clear" w:color="auto" w:fill="auto"/>
          </w:tcPr>
          <w:p w14:paraId="5F7CE222" w14:textId="5DB9CEDA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54FC0C57" w14:textId="0A403EE7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64724536" w14:textId="49CAF5B0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C516B5" w:rsidRPr="00C516B5" w14:paraId="4E3302A7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1E466372" w14:textId="77777777" w:rsidR="00007A50" w:rsidRPr="00C516B5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rFonts w:asciiTheme="minorHAnsi" w:hAnsiTheme="minorHAnsi" w:cstheme="minorHAnsi"/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0D61D027" w14:textId="06E8AD6F" w:rsidR="00BC58F3" w:rsidRPr="00C516B5" w:rsidRDefault="00BC58F3" w:rsidP="003850E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72C8C">
              <w:rPr>
                <w:lang w:val="bg-BG"/>
              </w:rPr>
              <w:t>Имали ли сте проектни идеи, които не</w:t>
            </w:r>
            <w:r w:rsidR="00643F46" w:rsidRPr="006B4BB6">
              <w:rPr>
                <w:lang w:val="bg-BG"/>
              </w:rPr>
              <w:t xml:space="preserve"> сте</w:t>
            </w:r>
            <w:r w:rsidRPr="00CD606E">
              <w:rPr>
                <w:lang w:val="bg-BG"/>
              </w:rPr>
              <w:t xml:space="preserve"> могли да </w:t>
            </w:r>
            <w:r w:rsidR="00643F46" w:rsidRPr="00731E79">
              <w:rPr>
                <w:lang w:val="bg-BG"/>
              </w:rPr>
              <w:t>развиете в проектни предложения с финансиране от ЕС,</w:t>
            </w:r>
            <w:r w:rsidRPr="0043432E">
              <w:rPr>
                <w:lang w:val="bg-BG"/>
              </w:rPr>
              <w:t xml:space="preserve"> тъй като те са многосекторни и не могат да се впишат в една единствена ОП? (само за бенефициенти).</w:t>
            </w:r>
            <w:r w:rsidRPr="0043432E">
              <w:rPr>
                <w:lang w:val="bg-BG"/>
              </w:rPr>
              <w:br/>
              <w:t>а. Какви са тези идеи за проекти?</w:t>
            </w:r>
          </w:p>
        </w:tc>
        <w:tc>
          <w:tcPr>
            <w:tcW w:w="709" w:type="dxa"/>
            <w:shd w:val="clear" w:color="auto" w:fill="auto"/>
          </w:tcPr>
          <w:p w14:paraId="7C7B236F" w14:textId="77777777" w:rsidR="00007A50" w:rsidRPr="00C516B5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1B0B4D2A" w14:textId="32C414A4" w:rsidR="00007A50" w:rsidRPr="00C516B5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1B9C1735" w14:textId="3C415E1B" w:rsidR="00007A50" w:rsidRPr="003850E7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</w:p>
        </w:tc>
      </w:tr>
      <w:tr w:rsidR="003762F3" w:rsidRPr="00E502DA" w14:paraId="5767762E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0E7E8B3B" w14:textId="77777777" w:rsidR="003762F3" w:rsidRPr="00E502DA" w:rsidRDefault="003762F3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27B009C3" w14:textId="3853502C" w:rsidR="003762F3" w:rsidRPr="00074832" w:rsidRDefault="003C5E8C" w:rsidP="00411ADD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3C5E8C">
              <w:rPr>
                <w:lang w:val="bg-BG"/>
              </w:rPr>
              <w:t>Кои области на интервенция, според Вас, биха били най-подходящи за разработване като интегрирани териториални проекти?</w:t>
            </w:r>
          </w:p>
        </w:tc>
        <w:tc>
          <w:tcPr>
            <w:tcW w:w="709" w:type="dxa"/>
            <w:shd w:val="clear" w:color="auto" w:fill="auto"/>
          </w:tcPr>
          <w:p w14:paraId="27734194" w14:textId="6AB2BE2C" w:rsidR="003762F3" w:rsidRPr="00E502DA" w:rsidRDefault="003762F3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0BA7860A" w14:textId="0E36E318" w:rsidR="003762F3" w:rsidRDefault="003762F3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34CDD4BF" w14:textId="2758A176" w:rsidR="003762F3" w:rsidRDefault="003762F3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5EE63788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15F99591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2CA05C39" w14:textId="55E78C6D" w:rsidR="008D5603" w:rsidRPr="008D5603" w:rsidRDefault="008D5603" w:rsidP="008D560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bg-BG"/>
              </w:rPr>
            </w:pPr>
            <w:r w:rsidRPr="008D5603">
              <w:rPr>
                <w:lang w:val="bg-BG"/>
              </w:rPr>
              <w:t xml:space="preserve">Как бихте оценили капацитета си за подготовка на интегрирани (или </w:t>
            </w:r>
            <w:proofErr w:type="spellStart"/>
            <w:r w:rsidRPr="008D5603">
              <w:rPr>
                <w:lang w:val="bg-BG"/>
              </w:rPr>
              <w:t>многосекторни</w:t>
            </w:r>
            <w:proofErr w:type="spellEnd"/>
            <w:r w:rsidRPr="008D5603">
              <w:rPr>
                <w:lang w:val="bg-BG"/>
              </w:rPr>
              <w:t>) проекти?</w:t>
            </w:r>
            <w:r w:rsidRPr="008D5603">
              <w:rPr>
                <w:lang w:val="bg-BG"/>
              </w:rPr>
              <w:br/>
              <w:t xml:space="preserve">По-конкретно, какъв е вашият капацитет в следните области: идентифициране на </w:t>
            </w:r>
            <w:r>
              <w:rPr>
                <w:lang w:val="bg-BG"/>
              </w:rPr>
              <w:t>нуждите</w:t>
            </w:r>
            <w:r w:rsidRPr="008D5603">
              <w:rPr>
                <w:lang w:val="bg-BG"/>
              </w:rPr>
              <w:t>, проект</w:t>
            </w:r>
            <w:r w:rsidR="003C6077">
              <w:rPr>
                <w:lang w:val="bg-BG"/>
              </w:rPr>
              <w:t xml:space="preserve">но </w:t>
            </w:r>
            <w:r w:rsidRPr="008D5603">
              <w:rPr>
                <w:lang w:val="bg-BG"/>
              </w:rPr>
              <w:t>решени</w:t>
            </w:r>
            <w:r w:rsidR="003C6077">
              <w:rPr>
                <w:lang w:val="bg-BG"/>
              </w:rPr>
              <w:t>е</w:t>
            </w:r>
            <w:r w:rsidRPr="008D5603">
              <w:rPr>
                <w:lang w:val="bg-BG"/>
              </w:rPr>
              <w:t xml:space="preserve">, намиране на партньори, подготовка на проектно </w:t>
            </w:r>
            <w:r>
              <w:rPr>
                <w:lang w:val="bg-BG"/>
              </w:rPr>
              <w:t>предложение</w:t>
            </w:r>
            <w:r w:rsidRPr="008D5603">
              <w:rPr>
                <w:lang w:val="bg-BG"/>
              </w:rPr>
              <w:t>, операционализация на проект, изпълнение - техническо и финансово управление, мониторинг)?</w:t>
            </w:r>
          </w:p>
          <w:p w14:paraId="22EB8770" w14:textId="403EA40C" w:rsidR="00007A50" w:rsidRPr="001E2BB7" w:rsidRDefault="00007A50" w:rsidP="00A317D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9" w:type="dxa"/>
            <w:shd w:val="clear" w:color="auto" w:fill="auto"/>
          </w:tcPr>
          <w:p w14:paraId="40B78A29" w14:textId="77777777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5C3C22C1" w14:textId="562C0275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0A0E3A7B" w14:textId="66368F80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62A23733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40ED34BF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670D6325" w14:textId="461AD682" w:rsidR="002154B4" w:rsidRPr="00074832" w:rsidRDefault="00731E79" w:rsidP="00731E79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>
              <w:rPr>
                <w:lang w:val="bg-BG"/>
              </w:rPr>
              <w:t>Имате ли опит в сътрудничество</w:t>
            </w:r>
            <w:r w:rsidR="002B3D85">
              <w:rPr>
                <w:lang w:val="bg-BG"/>
              </w:rPr>
              <w:t xml:space="preserve"> </w:t>
            </w:r>
            <w:r w:rsidR="003C1935" w:rsidRPr="002B3D85">
              <w:rPr>
                <w:lang w:val="bg-BG"/>
              </w:rPr>
              <w:t>с други участници и използва</w:t>
            </w:r>
            <w:r w:rsidR="002B3D85">
              <w:rPr>
                <w:lang w:val="bg-BG"/>
              </w:rPr>
              <w:t>х</w:t>
            </w:r>
            <w:r w:rsidR="003C1935" w:rsidRPr="002B3D85">
              <w:rPr>
                <w:lang w:val="bg-BG"/>
              </w:rPr>
              <w:t xml:space="preserve">те </w:t>
            </w:r>
            <w:r w:rsidR="002B3D85">
              <w:rPr>
                <w:lang w:val="bg-BG"/>
              </w:rPr>
              <w:t xml:space="preserve">ли </w:t>
            </w:r>
            <w:r w:rsidR="003C1935" w:rsidRPr="002B3D85">
              <w:rPr>
                <w:lang w:val="bg-BG"/>
              </w:rPr>
              <w:t>външна подкрепа за подготовка</w:t>
            </w:r>
            <w:r w:rsidR="002B3D85">
              <w:rPr>
                <w:lang w:val="bg-BG"/>
              </w:rPr>
              <w:t>та</w:t>
            </w:r>
            <w:r w:rsidR="003C1935" w:rsidRPr="002B3D85">
              <w:rPr>
                <w:lang w:val="bg-BG"/>
              </w:rPr>
              <w:t xml:space="preserve"> или изпълнение</w:t>
            </w:r>
            <w:r w:rsidR="002B3D85">
              <w:rPr>
                <w:lang w:val="bg-BG"/>
              </w:rPr>
              <w:t>то</w:t>
            </w:r>
            <w:r w:rsidR="003C1935" w:rsidRPr="002B3D85">
              <w:rPr>
                <w:lang w:val="bg-BG"/>
              </w:rPr>
              <w:t xml:space="preserve"> на проекти, финансирани от ЕС?</w:t>
            </w:r>
            <w:r w:rsidR="003C1935" w:rsidRPr="002B3D85">
              <w:rPr>
                <w:lang w:val="bg-BG"/>
              </w:rPr>
              <w:br/>
              <w:t>а. Ако да, моля, споделете основните предимства и предизвикателства.</w:t>
            </w:r>
            <w:r w:rsidR="003C1935" w:rsidRPr="002B3D85">
              <w:rPr>
                <w:lang w:val="bg-BG"/>
              </w:rPr>
              <w:br/>
              <w:t xml:space="preserve">б. Работили ли сте с </w:t>
            </w:r>
            <w:r w:rsidR="00FF5AF7" w:rsidRPr="002B3D85">
              <w:rPr>
                <w:lang w:val="bg-BG"/>
              </w:rPr>
              <w:t>някоя</w:t>
            </w:r>
            <w:r w:rsidR="003C1935" w:rsidRPr="002B3D85">
              <w:rPr>
                <w:lang w:val="bg-BG"/>
              </w:rPr>
              <w:t xml:space="preserve"> агенция за регионално развитие?</w:t>
            </w:r>
          </w:p>
        </w:tc>
        <w:tc>
          <w:tcPr>
            <w:tcW w:w="709" w:type="dxa"/>
            <w:shd w:val="clear" w:color="auto" w:fill="auto"/>
          </w:tcPr>
          <w:p w14:paraId="07A16187" w14:textId="77777777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55273EC6" w14:textId="1BF66ACC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5DA01DC0" w14:textId="71671DFD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A3EB7" w:rsidRPr="001E2BB7" w14:paraId="133E7AD5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06DA9CC8" w14:textId="77777777" w:rsidR="000A3EB7" w:rsidRPr="00E502DA" w:rsidRDefault="000A3EB7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1A169F62" w14:textId="53E881E4" w:rsidR="00925077" w:rsidRPr="00925077" w:rsidRDefault="00925077" w:rsidP="0092507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bg-BG"/>
              </w:rPr>
            </w:pPr>
            <w:r w:rsidRPr="00925077">
              <w:rPr>
                <w:lang w:val="bg-BG"/>
              </w:rPr>
              <w:t>Как бихте описали способност</w:t>
            </w:r>
            <w:r>
              <w:rPr>
                <w:lang w:val="bg-BG"/>
              </w:rPr>
              <w:t>ите</w:t>
            </w:r>
            <w:r w:rsidRPr="00925077">
              <w:rPr>
                <w:lang w:val="bg-BG"/>
              </w:rPr>
              <w:t xml:space="preserve"> си да създавате партньорства за осъществяване на съвместни проекти?</w:t>
            </w:r>
          </w:p>
          <w:p w14:paraId="0BBD54FD" w14:textId="5EE9132B" w:rsidR="000A3EB7" w:rsidDel="00262D3A" w:rsidRDefault="000A3EB7" w:rsidP="00411AD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9" w:type="dxa"/>
          </w:tcPr>
          <w:p w14:paraId="79722774" w14:textId="77777777" w:rsidR="000A3EB7" w:rsidRPr="00E502DA" w:rsidRDefault="000A3EB7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2B607A2A" w14:textId="606C6DC7" w:rsidR="000A3EB7" w:rsidRDefault="000A3EB7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2F3B5BD3" w14:textId="576BDF90" w:rsidR="000A3EB7" w:rsidRDefault="000A3EB7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7EEF0DC4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7FC48672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3166C843" w14:textId="70B274C6" w:rsidR="00007A50" w:rsidRPr="00074832" w:rsidDel="00262D3A" w:rsidRDefault="00822360" w:rsidP="00411ADD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822360">
              <w:rPr>
                <w:lang w:val="bg-BG"/>
              </w:rPr>
              <w:t>Какво виждате като после</w:t>
            </w:r>
            <w:r w:rsidR="00E55902">
              <w:rPr>
                <w:lang w:val="bg-BG"/>
              </w:rPr>
              <w:t>дствия</w:t>
            </w:r>
            <w:r w:rsidR="00CC0D2C">
              <w:rPr>
                <w:lang w:val="bg-BG"/>
              </w:rPr>
              <w:t xml:space="preserve"> и ангажименти</w:t>
            </w:r>
            <w:r w:rsidRPr="00822360">
              <w:rPr>
                <w:lang w:val="bg-BG"/>
              </w:rPr>
              <w:t xml:space="preserve"> за вашата организация от новия регионален подход за следващия програмен период 2021-2027?</w:t>
            </w:r>
          </w:p>
        </w:tc>
        <w:tc>
          <w:tcPr>
            <w:tcW w:w="709" w:type="dxa"/>
          </w:tcPr>
          <w:p w14:paraId="4F1D8E20" w14:textId="736CD03C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3BE24F05" w14:textId="673B926A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73FE5425" w14:textId="3ABC5CA9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7D0138AD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33F021FF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3AD5D003" w14:textId="587D8351" w:rsidR="00A44A35" w:rsidRPr="00A44A35" w:rsidRDefault="00A44A35" w:rsidP="00A44A3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bg-BG"/>
              </w:rPr>
            </w:pPr>
            <w:r w:rsidRPr="00A44A35">
              <w:rPr>
                <w:lang w:val="bg-BG"/>
              </w:rPr>
              <w:t xml:space="preserve">От ваша гледна точка, моля </w:t>
            </w:r>
            <w:r>
              <w:rPr>
                <w:lang w:val="bg-BG"/>
              </w:rPr>
              <w:t xml:space="preserve">да </w:t>
            </w:r>
            <w:r w:rsidRPr="00A44A35">
              <w:rPr>
                <w:lang w:val="bg-BG"/>
              </w:rPr>
              <w:t>изброите най-важните предпоставки за успешното прилагане на новия регионален подход към териториалното развитие?</w:t>
            </w:r>
            <w:r w:rsidRPr="00A44A35">
              <w:rPr>
                <w:lang w:val="bg-BG"/>
              </w:rPr>
              <w:br/>
            </w:r>
            <w:r w:rsidRPr="00A44A35">
              <w:rPr>
                <w:lang w:val="bg-BG"/>
              </w:rPr>
              <w:lastRenderedPageBreak/>
              <w:t>а. На нивото на вашата организация?</w:t>
            </w:r>
            <w:r w:rsidRPr="00A44A35">
              <w:rPr>
                <w:lang w:val="bg-BG"/>
              </w:rPr>
              <w:br/>
              <w:t>б. На системно ниво?</w:t>
            </w:r>
            <w:r w:rsidRPr="00A44A35">
              <w:rPr>
                <w:lang w:val="bg-BG"/>
              </w:rPr>
              <w:br/>
              <w:t>(възможни области: изграждане на капацитет, стимули за ефективно прилагане на новия регионален подход, механизми за координация, законови промени, капацитет за подготовка и изпълнение на проекти, ресурси - човешки и финансови и др.).</w:t>
            </w:r>
          </w:p>
          <w:p w14:paraId="1E550EFA" w14:textId="549B6B26" w:rsidR="004950E1" w:rsidDel="00262D3A" w:rsidRDefault="004950E1" w:rsidP="00A26489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9" w:type="dxa"/>
          </w:tcPr>
          <w:p w14:paraId="402C5068" w14:textId="6CFCBDD8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7F157979" w14:textId="5A619778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75E21309" w14:textId="307D84EF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74EE35D5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608C9163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2CB2A020" w14:textId="0AA0059B" w:rsidR="00742D70" w:rsidRPr="00074832" w:rsidRDefault="00742D70" w:rsidP="0007483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074832">
              <w:rPr>
                <w:lang w:val="bg-BG"/>
              </w:rPr>
              <w:t>Въз основа на вашия практически опит, кой от следните три етапа на п</w:t>
            </w:r>
            <w:r w:rsidR="003E611A" w:rsidRPr="00074832">
              <w:rPr>
                <w:lang w:val="bg-BG"/>
              </w:rPr>
              <w:t>одготовка</w:t>
            </w:r>
            <w:r w:rsidRPr="00074832">
              <w:rPr>
                <w:lang w:val="bg-BG"/>
              </w:rPr>
              <w:t xml:space="preserve"> и изпълнение на интегриран проект може да бъде най-голямото предизвикателство?</w:t>
            </w:r>
            <w:r w:rsidRPr="00074832">
              <w:rPr>
                <w:lang w:val="bg-BG"/>
              </w:rPr>
              <w:br/>
              <w:t>(1) подготовка на концепция / предложение за проект, (2) оценка / подбор на проекти; и (3) изпълнение на проекти:</w:t>
            </w:r>
            <w:r w:rsidRPr="00074832">
              <w:rPr>
                <w:lang w:val="bg-BG"/>
              </w:rPr>
              <w:br/>
            </w:r>
            <w:r w:rsidR="00074832">
              <w:rPr>
                <w:lang w:val="bg-BG"/>
              </w:rPr>
              <w:t xml:space="preserve">                                </w:t>
            </w:r>
            <w:r w:rsidRPr="00074832">
              <w:rPr>
                <w:lang w:val="bg-BG"/>
              </w:rPr>
              <w:t>а. Как могат да бъдат преодолени тези предизвикателства?</w:t>
            </w:r>
          </w:p>
          <w:p w14:paraId="688E2119" w14:textId="3848DB08" w:rsidR="00232710" w:rsidRPr="00074832" w:rsidDel="00262D3A" w:rsidRDefault="00232710" w:rsidP="0007483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</w:p>
        </w:tc>
        <w:tc>
          <w:tcPr>
            <w:tcW w:w="709" w:type="dxa"/>
          </w:tcPr>
          <w:p w14:paraId="2F98AC53" w14:textId="4ECF59EF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0F17C9BE" w14:textId="5F8A1187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1EA32C7B" w14:textId="370BECD9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650D8862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719433B2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70DC269D" w14:textId="629D1B07" w:rsidR="003E611A" w:rsidRPr="003E611A" w:rsidRDefault="003E611A" w:rsidP="003E611A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bg-BG"/>
              </w:rPr>
            </w:pPr>
            <w:r w:rsidRPr="003E611A">
              <w:rPr>
                <w:lang w:val="bg-BG"/>
              </w:rPr>
              <w:t xml:space="preserve">Как да се осигури ефективна оценка на </w:t>
            </w:r>
            <w:r>
              <w:rPr>
                <w:lang w:val="bg-BG"/>
              </w:rPr>
              <w:t xml:space="preserve">проектните предложения </w:t>
            </w:r>
            <w:r w:rsidRPr="003E611A">
              <w:rPr>
                <w:lang w:val="bg-BG"/>
              </w:rPr>
              <w:t>спрямо нуждите на регионалното развитие?</w:t>
            </w:r>
          </w:p>
          <w:p w14:paraId="5D9035AA" w14:textId="77777777" w:rsidR="00007A50" w:rsidDel="00262D3A" w:rsidRDefault="00007A50" w:rsidP="00411AD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9" w:type="dxa"/>
          </w:tcPr>
          <w:p w14:paraId="00679A4C" w14:textId="53A8A61A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2196F96D" w14:textId="121BE83A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37EB9DB2" w14:textId="03BA0344" w:rsidR="00007A50" w:rsidRPr="00E502DA" w:rsidRDefault="00007A50" w:rsidP="00074832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1E2BB7" w14:paraId="4D1BDF08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533605D2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7174D037" w14:textId="7F8BE657" w:rsidR="00C068F3" w:rsidRPr="00C068F3" w:rsidRDefault="00C068F3" w:rsidP="00C068F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C068F3">
              <w:rPr>
                <w:lang w:val="bg-BG"/>
              </w:rPr>
              <w:t xml:space="preserve">Как бихте предвидили процеса на подписване на договор за безвъзмездна финансова помощ </w:t>
            </w:r>
            <w:r>
              <w:rPr>
                <w:lang w:val="bg-BG"/>
              </w:rPr>
              <w:t xml:space="preserve">(ДБФП) </w:t>
            </w:r>
            <w:r w:rsidRPr="00C068F3">
              <w:rPr>
                <w:lang w:val="bg-BG"/>
              </w:rPr>
              <w:t>за интегриран проект между различни УО и партньорство с множество заинтересовани страни?</w:t>
            </w:r>
          </w:p>
          <w:p w14:paraId="1D4EBB4E" w14:textId="756C3B98" w:rsidR="00C068F3" w:rsidRPr="00C068F3" w:rsidRDefault="00C068F3" w:rsidP="00C068F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bg-BG"/>
              </w:rPr>
            </w:pPr>
            <w:r w:rsidRPr="00C068F3">
              <w:rPr>
                <w:lang w:val="bg-BG"/>
              </w:rPr>
              <w:t>Помислете за с</w:t>
            </w:r>
            <w:r>
              <w:rPr>
                <w:lang w:val="bg-BG"/>
              </w:rPr>
              <w:t>ценарий</w:t>
            </w:r>
            <w:r w:rsidRPr="00C068F3">
              <w:rPr>
                <w:lang w:val="bg-BG"/>
              </w:rPr>
              <w:t>, при който поне дв</w:t>
            </w:r>
            <w:r>
              <w:rPr>
                <w:lang w:val="bg-BG"/>
              </w:rPr>
              <w:t>а</w:t>
            </w:r>
            <w:r w:rsidRPr="00C068F3">
              <w:rPr>
                <w:lang w:val="bg-BG"/>
              </w:rPr>
              <w:t xml:space="preserve"> УО трябва да </w:t>
            </w:r>
            <w:r>
              <w:rPr>
                <w:lang w:val="bg-BG"/>
              </w:rPr>
              <w:t>сключат ДБФП</w:t>
            </w:r>
            <w:r w:rsidRPr="00C068F3">
              <w:rPr>
                <w:lang w:val="bg-BG"/>
              </w:rPr>
              <w:t xml:space="preserve"> </w:t>
            </w:r>
            <w:r>
              <w:rPr>
                <w:lang w:val="bg-BG"/>
              </w:rPr>
              <w:t>за</w:t>
            </w:r>
            <w:r w:rsidRPr="00C068F3">
              <w:rPr>
                <w:lang w:val="bg-BG"/>
              </w:rPr>
              <w:t xml:space="preserve"> проектното предложение и са отговорни за постигането на резултати? Какво би трябвало да се случи, за да </w:t>
            </w:r>
            <w:r>
              <w:rPr>
                <w:lang w:val="bg-BG"/>
              </w:rPr>
              <w:t>се осъществи</w:t>
            </w:r>
            <w:r w:rsidRPr="00C068F3">
              <w:rPr>
                <w:lang w:val="bg-BG"/>
              </w:rPr>
              <w:t xml:space="preserve"> </w:t>
            </w:r>
            <w:r>
              <w:rPr>
                <w:lang w:val="bg-BG"/>
              </w:rPr>
              <w:t>този</w:t>
            </w:r>
            <w:r w:rsidRPr="00C068F3">
              <w:rPr>
                <w:lang w:val="bg-BG"/>
              </w:rPr>
              <w:t xml:space="preserve"> процес?</w:t>
            </w:r>
          </w:p>
          <w:p w14:paraId="681371F5" w14:textId="6286738F" w:rsidR="00007A50" w:rsidDel="00262D3A" w:rsidRDefault="00007A50" w:rsidP="000A72C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9" w:type="dxa"/>
          </w:tcPr>
          <w:p w14:paraId="4D07B752" w14:textId="6B0708E5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3C1098A2" w14:textId="7973D032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63BC6281" w14:textId="07F913A8" w:rsidR="00007A50" w:rsidRPr="00E502DA" w:rsidRDefault="00007A50" w:rsidP="00074832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6C2179" w14:paraId="7884D8D6" w14:textId="77777777" w:rsidTr="003850E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75" w:type="dxa"/>
            <w:gridSpan w:val="5"/>
            <w:vAlign w:val="center"/>
          </w:tcPr>
          <w:p w14:paraId="7840FB30" w14:textId="661B5460" w:rsidR="00037864" w:rsidRPr="00037864" w:rsidRDefault="00703278" w:rsidP="00037864">
            <w:pPr>
              <w:pStyle w:val="Heading1"/>
              <w:spacing w:before="0" w:after="0"/>
              <w:jc w:val="center"/>
              <w:outlineLvl w:val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Регионални съвети за развитие (</w:t>
            </w:r>
            <w:r w:rsidR="00037864">
              <w:rPr>
                <w:b/>
                <w:lang w:val="bg-BG"/>
              </w:rPr>
              <w:t>РСР</w:t>
            </w:r>
            <w:r>
              <w:rPr>
                <w:b/>
                <w:lang w:val="bg-BG"/>
              </w:rPr>
              <w:t>)</w:t>
            </w:r>
            <w:r w:rsidR="00037864" w:rsidRPr="00037864">
              <w:rPr>
                <w:b/>
                <w:lang w:val="bg-BG"/>
              </w:rPr>
              <w:t xml:space="preserve"> - БЪДЕЩА РОЛЯ</w:t>
            </w:r>
          </w:p>
          <w:p w14:paraId="4A8557C4" w14:textId="62BF4D7B" w:rsidR="00007A50" w:rsidRPr="00ED3B93" w:rsidRDefault="00007A50" w:rsidP="00695352">
            <w:pPr>
              <w:pStyle w:val="Heading1"/>
              <w:spacing w:before="0" w:after="0"/>
              <w:jc w:val="center"/>
              <w:outlineLvl w:val="0"/>
              <w:rPr>
                <w:b/>
                <w:lang w:val="bg-BG"/>
              </w:rPr>
            </w:pPr>
          </w:p>
        </w:tc>
      </w:tr>
      <w:tr w:rsidR="00007A50" w:rsidRPr="00E502DA" w14:paraId="577CB833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1B7F7365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30993EBC" w14:textId="3D1478C0" w:rsidR="00037864" w:rsidRDefault="00037864" w:rsidP="00074832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Като</w:t>
            </w:r>
            <w:proofErr w:type="spellEnd"/>
            <w:r>
              <w:t xml:space="preserve"> </w:t>
            </w:r>
            <w:proofErr w:type="spellStart"/>
            <w:r>
              <w:t>цяло</w:t>
            </w:r>
            <w:proofErr w:type="spellEnd"/>
            <w:r>
              <w:t xml:space="preserve">, </w:t>
            </w:r>
            <w:proofErr w:type="spellStart"/>
            <w:r>
              <w:t>какво</w:t>
            </w:r>
            <w:proofErr w:type="spellEnd"/>
            <w:r>
              <w:t xml:space="preserve"> е </w:t>
            </w:r>
            <w:proofErr w:type="spellStart"/>
            <w:r>
              <w:t>мнението</w:t>
            </w:r>
            <w:proofErr w:type="spellEnd"/>
            <w:r>
              <w:t xml:space="preserve"> </w:t>
            </w:r>
            <w:proofErr w:type="spellStart"/>
            <w:r>
              <w:t>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делегирането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повече</w:t>
            </w:r>
            <w:proofErr w:type="spellEnd"/>
            <w:r>
              <w:t xml:space="preserve"> </w:t>
            </w:r>
            <w:r w:rsidRPr="00074832">
              <w:rPr>
                <w:lang w:val="bg-BG"/>
              </w:rPr>
              <w:t>функции</w:t>
            </w:r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регионално</w:t>
            </w:r>
            <w:proofErr w:type="spellEnd"/>
            <w:r>
              <w:t xml:space="preserve"> </w:t>
            </w:r>
            <w:r w:rsidRPr="00074832">
              <w:rPr>
                <w:lang w:val="bg-BG"/>
              </w:rPr>
              <w:t>ниво</w:t>
            </w:r>
            <w:r>
              <w:t>?</w:t>
            </w:r>
          </w:p>
          <w:p w14:paraId="1298C489" w14:textId="02087942" w:rsidR="00232710" w:rsidRPr="00582FC6" w:rsidRDefault="00037864" w:rsidP="00037864">
            <w:pPr>
              <w:pStyle w:val="ListParagraph"/>
              <w:spacing w:before="0"/>
              <w:ind w:left="144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а. </w:t>
            </w:r>
            <w:proofErr w:type="spellStart"/>
            <w:r>
              <w:t>Какви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ползите</w:t>
            </w:r>
            <w:proofErr w:type="spellEnd"/>
            <w:r>
              <w:t xml:space="preserve"> и </w:t>
            </w:r>
            <w:proofErr w:type="spellStart"/>
            <w:r>
              <w:t>рисковете</w:t>
            </w:r>
            <w:proofErr w:type="spellEnd"/>
            <w:r>
              <w:t>?</w:t>
            </w:r>
          </w:p>
        </w:tc>
        <w:tc>
          <w:tcPr>
            <w:tcW w:w="709" w:type="dxa"/>
          </w:tcPr>
          <w:p w14:paraId="09B88414" w14:textId="1BD0C84A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06AFB19C" w14:textId="300DC87A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1D3D65F2" w14:textId="07ED276A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1DDF1A9B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66B35AB6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09ABDE53" w14:textId="48D391BB" w:rsidR="00286147" w:rsidRPr="00074832" w:rsidRDefault="00037864" w:rsidP="00703278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Как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703278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РСР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биха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могли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възприемат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ролята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предвидена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в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нова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та</w:t>
            </w:r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концепция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703278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МРРБ</w:t>
            </w:r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регионален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подход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към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териториално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703278" w:rsidRPr="00074832">
              <w:rPr>
                <w:rFonts w:asciiTheme="minorHAnsi" w:hAnsiTheme="minorHAnsi" w:cstheme="minorHAnsi"/>
                <w:b w:val="0"/>
                <w:caps w:val="0"/>
              </w:rPr>
              <w:t>развитие</w:t>
            </w:r>
            <w:proofErr w:type="spellEnd"/>
            <w:r w:rsidR="00703278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?</w:t>
            </w:r>
            <w:proofErr w:type="gramEnd"/>
          </w:p>
        </w:tc>
        <w:tc>
          <w:tcPr>
            <w:tcW w:w="709" w:type="dxa"/>
          </w:tcPr>
          <w:p w14:paraId="217CC057" w14:textId="38886155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49EB8732" w14:textId="2EBA34CD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6BAE6ED7" w14:textId="33A07BCD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71553D" w:rsidRPr="00E502DA" w14:paraId="7E0F2EDD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4E13F0F1" w14:textId="77777777" w:rsidR="00734076" w:rsidRPr="00E502DA" w:rsidRDefault="00734076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03509A5A" w14:textId="458B099B" w:rsidR="00410A9A" w:rsidRPr="00074832" w:rsidRDefault="00410A9A" w:rsidP="00410A9A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Според Вас, подходящ ли е сегашният формат на РСР (настоящият състав на РСР, ротационното </w:t>
            </w:r>
            <w:r w:rsidR="0043432E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председателство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, функциите и т.н.) за разработване, управление и прилагане на стратегически подход на регионално ниво?</w:t>
            </w:r>
          </w:p>
          <w:p w14:paraId="6E0F3D44" w14:textId="1513A16C" w:rsidR="00410A9A" w:rsidRPr="00074832" w:rsidRDefault="00410A9A" w:rsidP="00410A9A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Ако не, какви промени смятате че са необходими?</w:t>
            </w:r>
          </w:p>
        </w:tc>
        <w:tc>
          <w:tcPr>
            <w:tcW w:w="709" w:type="dxa"/>
          </w:tcPr>
          <w:p w14:paraId="59AE533C" w14:textId="35BE5264" w:rsidR="00734076" w:rsidRPr="00E502DA" w:rsidRDefault="00734076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0FBC169E" w14:textId="30FEB04D" w:rsidR="00734076" w:rsidRPr="00E502DA" w:rsidRDefault="00734076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3DBC5B81" w14:textId="630AD0F2" w:rsidR="00734076" w:rsidRPr="00E502DA" w:rsidRDefault="00734076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450BB5" w:rsidRPr="00E502DA" w14:paraId="0F1FA4F7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19A2B6FA" w14:textId="77777777" w:rsidR="00450BB5" w:rsidRPr="00E502DA" w:rsidRDefault="00450BB5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125259D5" w14:textId="45313B31" w:rsidR="00450BB5" w:rsidRPr="00074832" w:rsidRDefault="00AA72B0" w:rsidP="0043432E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Смятате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че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бъдещите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Р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СР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представителен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43432E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и подходящ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форум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обсъждане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</w:t>
            </w:r>
            <w:r w:rsidR="0043432E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ното</w:t>
            </w:r>
            <w:proofErr w:type="spellEnd"/>
            <w:r w:rsidR="0043432E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развитие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</w:tcPr>
          <w:p w14:paraId="7C4CFF04" w14:textId="2A256AD0" w:rsidR="00450BB5" w:rsidRPr="00E502DA" w:rsidRDefault="00450BB5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30E036F6" w14:textId="751B0F43" w:rsidR="00450BB5" w:rsidRPr="00E502DA" w:rsidRDefault="00450BB5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24A9549C" w14:textId="616B86B1" w:rsidR="00450BB5" w:rsidRPr="00E502DA" w:rsidRDefault="00450BB5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7CF85556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130C6063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61602292" w14:textId="0CB8AE95" w:rsidR="00FB6B1A" w:rsidRPr="00074832" w:rsidRDefault="0043432E" w:rsidP="0007483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Според Вас, с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к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акви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нови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или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променени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функции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би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трябвало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бъдат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овластени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РСР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им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се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даде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lastRenderedPageBreak/>
              <w:t>възможност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изпълняват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ролята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предвидена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при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прилагането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интегрирани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териториални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инвестиции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:</w:t>
            </w:r>
          </w:p>
          <w:p w14:paraId="401B2716" w14:textId="77777777" w:rsidR="00FB6B1A" w:rsidRPr="00074832" w:rsidRDefault="00FB6B1A" w:rsidP="00FB6B1A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а. </w:t>
            </w: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организационна</w:t>
            </w:r>
            <w:proofErr w:type="spellEnd"/>
            <w:proofErr w:type="gram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структура</w:t>
            </w:r>
            <w:proofErr w:type="spellEnd"/>
          </w:p>
          <w:p w14:paraId="6CB74DFB" w14:textId="61880B68" w:rsidR="00FB6B1A" w:rsidRPr="00074832" w:rsidRDefault="00FB6B1A" w:rsidP="00FB6B1A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б. </w:t>
            </w:r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състав</w:t>
            </w:r>
            <w:proofErr w:type="gramEnd"/>
          </w:p>
          <w:p w14:paraId="4F3791F7" w14:textId="78A8BECE" w:rsidR="00FB6B1A" w:rsidRPr="00074832" w:rsidRDefault="00FB6B1A" w:rsidP="00FB6B1A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в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. </w:t>
            </w: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власт</w:t>
            </w:r>
            <w:proofErr w:type="spellEnd"/>
            <w:proofErr w:type="gram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(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задачи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/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задължения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)</w:t>
            </w:r>
          </w:p>
          <w:p w14:paraId="21E78D45" w14:textId="4EE5EA9D" w:rsidR="00FB6B1A" w:rsidRPr="00074832" w:rsidRDefault="00FB6B1A" w:rsidP="00FB6B1A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г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. </w:t>
            </w: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бюджет</w:t>
            </w:r>
            <w:proofErr w:type="spellEnd"/>
            <w:proofErr w:type="gramEnd"/>
          </w:p>
          <w:p w14:paraId="4B23500E" w14:textId="77777777" w:rsidR="00FB6B1A" w:rsidRPr="00074832" w:rsidRDefault="00FB6B1A" w:rsidP="00FB6B1A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д. </w:t>
            </w: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капацитет</w:t>
            </w:r>
            <w:proofErr w:type="spellEnd"/>
            <w:proofErr w:type="gramEnd"/>
          </w:p>
          <w:p w14:paraId="5213345D" w14:textId="55E1512E" w:rsidR="00074832" w:rsidRDefault="00074832" w:rsidP="00ED3B93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r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            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е.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материална 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база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/ 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оборудване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            </w:t>
            </w:r>
          </w:p>
          <w:p w14:paraId="0098BF37" w14:textId="1B3721D3" w:rsidR="00FB6B1A" w:rsidRDefault="00074832" w:rsidP="00ED3B93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  <w:r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           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ж</w:t>
            </w:r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. </w:t>
            </w:r>
            <w:r>
              <w:rPr>
                <w:rFonts w:asciiTheme="minorHAnsi" w:hAnsiTheme="minorHAnsi" w:cstheme="minorHAnsi"/>
                <w:b w:val="0"/>
                <w:caps w:val="0"/>
                <w:lang w:val="bg-BG"/>
              </w:rPr>
              <w:t>д</w:t>
            </w:r>
            <w:proofErr w:type="spellStart"/>
            <w:r w:rsidR="00FB6B1A" w:rsidRPr="00074832">
              <w:rPr>
                <w:rFonts w:asciiTheme="minorHAnsi" w:hAnsiTheme="minorHAnsi" w:cstheme="minorHAnsi"/>
                <w:b w:val="0"/>
                <w:caps w:val="0"/>
              </w:rPr>
              <w:t>руг</w:t>
            </w:r>
            <w:proofErr w:type="spellEnd"/>
            <w:r w:rsidR="00FB6B1A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о</w:t>
            </w:r>
          </w:p>
          <w:p w14:paraId="5CDA72A8" w14:textId="0B4D02A9" w:rsidR="00074832" w:rsidRPr="00074832" w:rsidRDefault="00074832" w:rsidP="00ED3B93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  <w:lang w:val="bg-BG"/>
              </w:rPr>
            </w:pPr>
          </w:p>
        </w:tc>
        <w:tc>
          <w:tcPr>
            <w:tcW w:w="709" w:type="dxa"/>
          </w:tcPr>
          <w:p w14:paraId="436D75D1" w14:textId="264E5E84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594DA426" w14:textId="4BE83537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129F1BC0" w14:textId="787F6F92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47E0F7AD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5DEEB41C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2980775B" w14:textId="77B75CB7" w:rsidR="00007A50" w:rsidRPr="00074832" w:rsidRDefault="000535A7" w:rsidP="00411ADD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Кой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двата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предложени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сценария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РСР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смятате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най-подходящ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прилагане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в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България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следващия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програмен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период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  <w:p w14:paraId="2B565574" w14:textId="3A5C2B6E" w:rsidR="000535A7" w:rsidRPr="00074832" w:rsidRDefault="00074832" w:rsidP="0007483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74832">
              <w:rPr>
                <w:rFonts w:cstheme="minorHAnsi"/>
                <w:lang w:val="bg-BG"/>
              </w:rPr>
              <w:t xml:space="preserve">                    </w:t>
            </w:r>
            <w:r w:rsidR="000535A7" w:rsidRPr="00074832">
              <w:rPr>
                <w:rFonts w:cstheme="minorHAnsi"/>
              </w:rPr>
              <w:t xml:space="preserve">а. </w:t>
            </w:r>
            <w:proofErr w:type="spellStart"/>
            <w:r w:rsidR="000535A7" w:rsidRPr="00074832">
              <w:rPr>
                <w:rFonts w:cstheme="minorHAnsi"/>
              </w:rPr>
              <w:t>Защо</w:t>
            </w:r>
            <w:proofErr w:type="spellEnd"/>
            <w:r w:rsidR="000535A7" w:rsidRPr="00074832">
              <w:rPr>
                <w:rFonts w:cstheme="minorHAnsi"/>
              </w:rPr>
              <w:t>?</w:t>
            </w:r>
          </w:p>
          <w:p w14:paraId="7CFAFDCA" w14:textId="240E3B95" w:rsidR="00007A50" w:rsidRPr="00074832" w:rsidRDefault="000535A7" w:rsidP="00074832">
            <w:pPr>
              <w:spacing w:before="0"/>
              <w:ind w:left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bg-BG"/>
              </w:rPr>
            </w:pPr>
            <w:r w:rsidRPr="00074832">
              <w:rPr>
                <w:rFonts w:cstheme="minorHAnsi"/>
              </w:rPr>
              <w:t xml:space="preserve">б. </w:t>
            </w:r>
            <w:proofErr w:type="spellStart"/>
            <w:r w:rsidRPr="00074832">
              <w:rPr>
                <w:rFonts w:cstheme="minorHAnsi"/>
              </w:rPr>
              <w:t>Какви</w:t>
            </w:r>
            <w:proofErr w:type="spellEnd"/>
            <w:r w:rsidRPr="00074832">
              <w:rPr>
                <w:rFonts w:cstheme="minorHAnsi"/>
              </w:rPr>
              <w:t xml:space="preserve"> </w:t>
            </w:r>
            <w:proofErr w:type="spellStart"/>
            <w:r w:rsidRPr="00074832">
              <w:rPr>
                <w:rFonts w:cstheme="minorHAnsi"/>
              </w:rPr>
              <w:t>са</w:t>
            </w:r>
            <w:proofErr w:type="spellEnd"/>
            <w:r w:rsidRPr="00074832">
              <w:rPr>
                <w:rFonts w:cstheme="minorHAnsi"/>
              </w:rPr>
              <w:t xml:space="preserve"> </w:t>
            </w:r>
            <w:proofErr w:type="spellStart"/>
            <w:r w:rsidRPr="00074832">
              <w:rPr>
                <w:rFonts w:cstheme="minorHAnsi"/>
              </w:rPr>
              <w:t>предимствата</w:t>
            </w:r>
            <w:proofErr w:type="spellEnd"/>
            <w:r w:rsidRPr="00074832">
              <w:rPr>
                <w:rFonts w:cstheme="minorHAnsi"/>
              </w:rPr>
              <w:t xml:space="preserve"> и </w:t>
            </w:r>
            <w:proofErr w:type="spellStart"/>
            <w:r w:rsidRPr="00074832">
              <w:rPr>
                <w:rFonts w:cstheme="minorHAnsi"/>
              </w:rPr>
              <w:t>недостатъците</w:t>
            </w:r>
            <w:proofErr w:type="spellEnd"/>
            <w:r w:rsidRPr="00074832">
              <w:rPr>
                <w:rFonts w:cstheme="minorHAnsi"/>
              </w:rPr>
              <w:t xml:space="preserve"> </w:t>
            </w:r>
            <w:proofErr w:type="spellStart"/>
            <w:r w:rsidRPr="00074832">
              <w:rPr>
                <w:rFonts w:cstheme="minorHAnsi"/>
              </w:rPr>
              <w:t>на</w:t>
            </w:r>
            <w:proofErr w:type="spellEnd"/>
            <w:r w:rsidRPr="00074832">
              <w:rPr>
                <w:rFonts w:cstheme="minorHAnsi"/>
              </w:rPr>
              <w:t xml:space="preserve"> </w:t>
            </w:r>
            <w:proofErr w:type="spellStart"/>
            <w:r w:rsidRPr="00074832">
              <w:rPr>
                <w:rFonts w:cstheme="minorHAnsi"/>
              </w:rPr>
              <w:t>тези</w:t>
            </w:r>
            <w:proofErr w:type="spellEnd"/>
            <w:r w:rsidRPr="00074832">
              <w:rPr>
                <w:rFonts w:cstheme="minorHAnsi"/>
              </w:rPr>
              <w:t xml:space="preserve"> </w:t>
            </w:r>
            <w:proofErr w:type="spellStart"/>
            <w:r w:rsidRPr="00074832">
              <w:rPr>
                <w:rFonts w:cstheme="minorHAnsi"/>
              </w:rPr>
              <w:t>дв</w:t>
            </w:r>
            <w:proofErr w:type="spellEnd"/>
            <w:r w:rsidR="003243CC">
              <w:rPr>
                <w:rFonts w:cstheme="minorHAnsi"/>
                <w:lang w:val="bg-BG"/>
              </w:rPr>
              <w:t>а варианта</w:t>
            </w:r>
            <w:r w:rsidRPr="00074832">
              <w:rPr>
                <w:rFonts w:cstheme="minorHAnsi"/>
              </w:rPr>
              <w:t>?</w:t>
            </w:r>
          </w:p>
          <w:p w14:paraId="16903F84" w14:textId="2A190A2D" w:rsidR="00074832" w:rsidRPr="00074832" w:rsidRDefault="00074832" w:rsidP="00074832">
            <w:pPr>
              <w:spacing w:before="0"/>
              <w:ind w:left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bg-BG"/>
              </w:rPr>
            </w:pPr>
          </w:p>
        </w:tc>
        <w:tc>
          <w:tcPr>
            <w:tcW w:w="709" w:type="dxa"/>
          </w:tcPr>
          <w:p w14:paraId="36E17788" w14:textId="52D6D71C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02B36850" w14:textId="5C80C372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37B5789D" w14:textId="278CB822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158319C5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7DD9FF20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3B29062A" w14:textId="2C61426E" w:rsidR="00160F15" w:rsidRPr="00074832" w:rsidRDefault="00160F15" w:rsidP="0007483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Според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В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ас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било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полезно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ако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Р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СР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изпълняват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функция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та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:</w:t>
            </w:r>
          </w:p>
          <w:p w14:paraId="2FDE5CEA" w14:textId="7DC9D1DE" w:rsidR="00160F15" w:rsidRPr="00074832" w:rsidRDefault="00160F15" w:rsidP="00074832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а. </w:t>
            </w:r>
            <w:r w:rsidR="00074832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Р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егионален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център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знания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местните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заинтересовани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страни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(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организация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която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събира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информация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)</w:t>
            </w:r>
          </w:p>
          <w:p w14:paraId="43E71EA0" w14:textId="2E1E2083" w:rsidR="00253B9A" w:rsidRPr="00074832" w:rsidRDefault="00160F15" w:rsidP="00074832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>б. „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Териториална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обсерватория</w:t>
            </w:r>
            <w:proofErr w:type="spellEnd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“</w:t>
            </w:r>
            <w:r w:rsidR="003243CC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>-</w:t>
            </w:r>
            <w:proofErr w:type="gram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орган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който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извършва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анализи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наблюдава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регионалното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развитие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различните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социално-икономически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аспекти</w:t>
            </w:r>
            <w:proofErr w:type="spellEnd"/>
          </w:p>
          <w:p w14:paraId="2F1D6D68" w14:textId="5C397E87" w:rsidR="00074832" w:rsidRPr="00074832" w:rsidRDefault="00074832" w:rsidP="00074832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</w:p>
        </w:tc>
        <w:tc>
          <w:tcPr>
            <w:tcW w:w="709" w:type="dxa"/>
          </w:tcPr>
          <w:p w14:paraId="16FAEF26" w14:textId="18E7607F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33B53968" w14:textId="0C364450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4A6811E3" w14:textId="17074031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3858D28F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shd w:val="clear" w:color="auto" w:fill="auto"/>
            <w:vAlign w:val="center"/>
          </w:tcPr>
          <w:p w14:paraId="49FE8AF7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  <w:shd w:val="clear" w:color="auto" w:fill="auto"/>
          </w:tcPr>
          <w:p w14:paraId="4525EF76" w14:textId="5D335A4C" w:rsidR="00007A50" w:rsidRPr="00074832" w:rsidRDefault="002773A6" w:rsidP="002773A6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Как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="004F2D0C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според Вас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трябва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бъдат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изб</w:t>
            </w:r>
            <w:proofErr w:type="spellEnd"/>
            <w:r w:rsidR="00074832"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и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членовете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председателят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секретариатът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бъдещите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Р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СР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14:paraId="5B605184" w14:textId="3CE3176C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  <w:shd w:val="clear" w:color="auto" w:fill="auto"/>
          </w:tcPr>
          <w:p w14:paraId="19241204" w14:textId="2AD80922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  <w:shd w:val="clear" w:color="auto" w:fill="auto"/>
          </w:tcPr>
          <w:p w14:paraId="17D3EDDC" w14:textId="7F6D9AC9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7B6229F3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51666E3D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61A00070" w14:textId="0C417E95" w:rsidR="00007A50" w:rsidRPr="00074832" w:rsidRDefault="002773A6" w:rsidP="002773A6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Как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>Р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СР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биха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могли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бъдат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ефективно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стимулирани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подкрепени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изпълняват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новите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роли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ефективен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начин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</w:tcPr>
          <w:p w14:paraId="523DA034" w14:textId="5CB9C1A8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2137CABA" w14:textId="61E9ADB4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74690142" w14:textId="6F065B4E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6C2179" w14:paraId="3E2955D5" w14:textId="77777777" w:rsidTr="003850E7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75" w:type="dxa"/>
            <w:gridSpan w:val="5"/>
            <w:vAlign w:val="center"/>
          </w:tcPr>
          <w:p w14:paraId="7FF03B8C" w14:textId="51109879" w:rsidR="00007A50" w:rsidRPr="00074832" w:rsidRDefault="0022649B" w:rsidP="004F2D0C">
            <w:pPr>
              <w:pStyle w:val="Heading1"/>
              <w:spacing w:before="0" w:after="0"/>
              <w:jc w:val="center"/>
              <w:outlineLvl w:val="0"/>
              <w:rPr>
                <w:b/>
                <w:lang w:val="bg-BG"/>
              </w:rPr>
            </w:pPr>
            <w:r w:rsidRPr="0022649B">
              <w:rPr>
                <w:b/>
                <w:lang w:val="bg-BG"/>
              </w:rPr>
              <w:t xml:space="preserve">ИЗПЪЛНЕНИЕ И КООРДИНАЦИЯ НА РЕГИОНАЛНОТО РАЗВИТИЕ ПО ВРЕМЕ НА </w:t>
            </w:r>
            <w:r w:rsidR="004F2D0C">
              <w:rPr>
                <w:b/>
                <w:lang w:val="bg-BG"/>
              </w:rPr>
              <w:t>СЛЕДВАЩИЯ ПРОГРАМЕН ПЕРИОД</w:t>
            </w:r>
            <w:r w:rsidRPr="0022649B">
              <w:rPr>
                <w:b/>
                <w:lang w:val="bg-BG"/>
              </w:rPr>
              <w:t xml:space="preserve"> (2021-2027)</w:t>
            </w:r>
          </w:p>
        </w:tc>
      </w:tr>
      <w:tr w:rsidR="00007A50" w:rsidRPr="00E502DA" w14:paraId="36DEFD03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52CE9C7A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4DFB5B6B" w14:textId="58750C83" w:rsidR="0022649B" w:rsidRPr="00074832" w:rsidRDefault="0022649B" w:rsidP="0007483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Според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Вас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каква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степен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настоящата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политика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развитие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в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България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е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съгласувана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с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процеса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програмиране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ЕСИФ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перида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след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2020 </w:t>
            </w:r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г.?</w:t>
            </w:r>
            <w:proofErr w:type="gramEnd"/>
          </w:p>
          <w:p w14:paraId="5B55D4D4" w14:textId="09AEA8E0" w:rsidR="00007A50" w:rsidRPr="00074832" w:rsidRDefault="0022649B" w:rsidP="00074832">
            <w:pPr>
              <w:pStyle w:val="Heading1"/>
              <w:ind w:left="72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а.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Бихте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да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примери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механизми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, които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демонстрират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тази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координация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</w:p>
        </w:tc>
        <w:tc>
          <w:tcPr>
            <w:tcW w:w="709" w:type="dxa"/>
          </w:tcPr>
          <w:p w14:paraId="06D2A10F" w14:textId="1C3E4ABF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59798055" w14:textId="1173A2EE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253D2C73" w14:textId="5D47401E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1DB7B634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239D2FA3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603947FF" w14:textId="0720225B" w:rsidR="00007A50" w:rsidRPr="00074832" w:rsidRDefault="00B64E22" w:rsidP="00411ADD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Какви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предимствата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недостатъците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настоящите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механизми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координация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конкретни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елементи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могат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бъдат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подобрени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ако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има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такива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</w:tcPr>
          <w:p w14:paraId="108BDBEE" w14:textId="15BA762F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6080E837" w14:textId="7D147ADD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4C596D02" w14:textId="1CC64367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579DBA19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2BD59F84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3D554E64" w14:textId="01A4BEDA" w:rsidR="00007A50" w:rsidRPr="00074832" w:rsidRDefault="00B64E22" w:rsidP="00B64E2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Можете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посочите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предишен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настоящ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положителен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опит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добри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практики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на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координ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иране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политика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в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България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(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свързан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а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с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България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),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които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биха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могли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споделят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</w:tcPr>
          <w:p w14:paraId="0CAD1817" w14:textId="66A84F57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6781E1F3" w14:textId="25707795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7CC61EEF" w14:textId="2D54B354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2E2EA806" w14:textId="77777777" w:rsidTr="003850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58F933E9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2CDA8B0D" w14:textId="00767F7A" w:rsidR="00B64E22" w:rsidRPr="00074832" w:rsidRDefault="00B64E22" w:rsidP="00B64E22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Участвате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във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формулирането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политиката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развитие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планове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  <w:p w14:paraId="6B4961E3" w14:textId="7B40277D" w:rsidR="00007A50" w:rsidRPr="00074832" w:rsidRDefault="00B64E22" w:rsidP="00B64E22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Участвате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в</w:t>
            </w:r>
            <w:proofErr w:type="spellStart"/>
            <w:r w:rsidR="003850E7">
              <w:rPr>
                <w:rFonts w:asciiTheme="minorHAnsi" w:hAnsiTheme="minorHAnsi" w:cstheme="minorHAnsi"/>
                <w:b w:val="0"/>
                <w:caps w:val="0"/>
                <w:lang w:val="bg-BG"/>
              </w:rPr>
              <w:t>ъв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формулирането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подход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за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програм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иране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на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ЕСИФ </w:t>
            </w:r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в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период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>а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след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2020 </w:t>
            </w:r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г.?</w:t>
            </w:r>
            <w:proofErr w:type="gramEnd"/>
          </w:p>
        </w:tc>
        <w:tc>
          <w:tcPr>
            <w:tcW w:w="709" w:type="dxa"/>
          </w:tcPr>
          <w:p w14:paraId="793D1F0C" w14:textId="25EDE31A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  <w:bookmarkStart w:id="0" w:name="_GoBack"/>
            <w:bookmarkEnd w:id="0"/>
          </w:p>
        </w:tc>
        <w:tc>
          <w:tcPr>
            <w:tcW w:w="1067" w:type="dxa"/>
          </w:tcPr>
          <w:p w14:paraId="38DD0A9E" w14:textId="1C8498FD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12ED2199" w14:textId="61F8AFFE" w:rsidR="00007A50" w:rsidRPr="00E502DA" w:rsidRDefault="00007A50" w:rsidP="003762F3">
            <w:pPr>
              <w:pStyle w:val="Heading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  <w:tr w:rsidR="00007A50" w:rsidRPr="00E502DA" w14:paraId="125F7C42" w14:textId="77777777" w:rsidTr="003850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" w:type="dxa"/>
            <w:vAlign w:val="center"/>
          </w:tcPr>
          <w:p w14:paraId="4EF0C5EC" w14:textId="77777777" w:rsidR="00007A50" w:rsidRPr="00E502DA" w:rsidRDefault="00007A50" w:rsidP="00695352">
            <w:pPr>
              <w:pStyle w:val="Heading1"/>
              <w:numPr>
                <w:ilvl w:val="0"/>
                <w:numId w:val="21"/>
              </w:numPr>
              <w:spacing w:before="0" w:after="0"/>
              <w:ind w:left="357" w:hanging="357"/>
              <w:contextualSpacing w:val="0"/>
              <w:jc w:val="center"/>
              <w:outlineLvl w:val="0"/>
              <w:rPr>
                <w:b/>
                <w:caps w:val="0"/>
              </w:rPr>
            </w:pPr>
          </w:p>
        </w:tc>
        <w:tc>
          <w:tcPr>
            <w:tcW w:w="10361" w:type="dxa"/>
          </w:tcPr>
          <w:p w14:paraId="05E5BD1D" w14:textId="4E7476AD" w:rsidR="00007A50" w:rsidRPr="00074832" w:rsidRDefault="00B64E22" w:rsidP="00B64E2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aps w:val="0"/>
              </w:rPr>
            </w:pPr>
            <w:proofErr w:type="spellStart"/>
            <w:proofErr w:type="gram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Има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някакви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аспекти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свързани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с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развитието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регионалната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политика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и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новия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интегриран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регионален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подход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,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които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не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бяха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обхванати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от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срещата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  <w:lang w:val="bg-BG"/>
              </w:rPr>
              <w:t xml:space="preserve"> и</w:t>
            </w:r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бихте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искали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да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 xml:space="preserve"> </w:t>
            </w:r>
            <w:proofErr w:type="spellStart"/>
            <w:r w:rsidRPr="00074832">
              <w:rPr>
                <w:rFonts w:asciiTheme="minorHAnsi" w:hAnsiTheme="minorHAnsi" w:cstheme="minorHAnsi"/>
                <w:b w:val="0"/>
                <w:caps w:val="0"/>
              </w:rPr>
              <w:t>споделите</w:t>
            </w:r>
            <w:proofErr w:type="spellEnd"/>
            <w:r w:rsidRPr="00074832">
              <w:rPr>
                <w:rFonts w:asciiTheme="minorHAnsi" w:hAnsiTheme="minorHAnsi" w:cstheme="minorHAnsi"/>
                <w:b w:val="0"/>
                <w:caps w:val="0"/>
              </w:rPr>
              <w:t>?</w:t>
            </w:r>
            <w:proofErr w:type="gramEnd"/>
          </w:p>
        </w:tc>
        <w:tc>
          <w:tcPr>
            <w:tcW w:w="709" w:type="dxa"/>
          </w:tcPr>
          <w:p w14:paraId="5994B4DC" w14:textId="42AE13A4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1067" w:type="dxa"/>
          </w:tcPr>
          <w:p w14:paraId="38EB4605" w14:textId="2C4DE099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  <w:tc>
          <w:tcPr>
            <w:tcW w:w="918" w:type="dxa"/>
          </w:tcPr>
          <w:p w14:paraId="34EA0F73" w14:textId="322E10F9" w:rsidR="00007A50" w:rsidRPr="00E502DA" w:rsidRDefault="00007A50" w:rsidP="003762F3">
            <w:pPr>
              <w:pStyle w:val="Heading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caps w:val="0"/>
              </w:rPr>
            </w:pPr>
          </w:p>
        </w:tc>
      </w:tr>
    </w:tbl>
    <w:p w14:paraId="037DAACF" w14:textId="117552F1" w:rsidR="00110CFC" w:rsidRDefault="00110CFC" w:rsidP="00695352"/>
    <w:sectPr w:rsidR="00110CFC" w:rsidSect="00074832">
      <w:footerReference w:type="even" r:id="rId9"/>
      <w:footerReference w:type="default" r:id="rId10"/>
      <w:pgSz w:w="15840" w:h="12240" w:orient="landscape" w:code="1"/>
      <w:pgMar w:top="1418" w:right="1440" w:bottom="1800" w:left="1440" w:header="960" w:footer="64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1F47F" w14:textId="77777777" w:rsidR="007C4C91" w:rsidRDefault="007C4C91">
      <w:r>
        <w:separator/>
      </w:r>
    </w:p>
    <w:p w14:paraId="3CED5B31" w14:textId="77777777" w:rsidR="007C4C91" w:rsidRDefault="007C4C91"/>
  </w:endnote>
  <w:endnote w:type="continuationSeparator" w:id="0">
    <w:p w14:paraId="68B42098" w14:textId="77777777" w:rsidR="007C4C91" w:rsidRDefault="007C4C91">
      <w:r>
        <w:continuationSeparator/>
      </w:r>
    </w:p>
    <w:p w14:paraId="615345DA" w14:textId="77777777" w:rsidR="007C4C91" w:rsidRDefault="007C4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2970D" w14:textId="77777777" w:rsidR="005673B8" w:rsidRDefault="005673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6449A78F" w14:textId="77777777" w:rsidR="005673B8" w:rsidRDefault="005673B8">
    <w:pPr>
      <w:pStyle w:val="Footer"/>
    </w:pPr>
  </w:p>
  <w:p w14:paraId="78AE10FB" w14:textId="77777777" w:rsidR="005673B8" w:rsidRDefault="005673B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1046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36017D" w14:textId="77777777" w:rsidR="00C8765D" w:rsidRDefault="00C8765D" w:rsidP="00C8765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96991" w14:textId="77777777" w:rsidR="007C4C91" w:rsidRDefault="007C4C91">
      <w:r>
        <w:separator/>
      </w:r>
    </w:p>
    <w:p w14:paraId="7793B4B7" w14:textId="77777777" w:rsidR="007C4C91" w:rsidRDefault="007C4C91"/>
  </w:footnote>
  <w:footnote w:type="continuationSeparator" w:id="0">
    <w:p w14:paraId="34A930AA" w14:textId="77777777" w:rsidR="007C4C91" w:rsidRDefault="007C4C91">
      <w:r>
        <w:continuationSeparator/>
      </w:r>
    </w:p>
    <w:p w14:paraId="59BCAE04" w14:textId="77777777" w:rsidR="007C4C91" w:rsidRDefault="007C4C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280E4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420B3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D52F2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8BCBB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EC63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F2849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3280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625EF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BCD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E663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F1E3F"/>
    <w:multiLevelType w:val="hybridMultilevel"/>
    <w:tmpl w:val="01A0A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E34CE"/>
    <w:multiLevelType w:val="hybridMultilevel"/>
    <w:tmpl w:val="1974C900"/>
    <w:lvl w:ilvl="0" w:tplc="D6B0AC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9C576C2"/>
    <w:multiLevelType w:val="hybridMultilevel"/>
    <w:tmpl w:val="B29469BE"/>
    <w:lvl w:ilvl="0" w:tplc="42449B62">
      <w:start w:val="1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10507A2F"/>
    <w:multiLevelType w:val="hybridMultilevel"/>
    <w:tmpl w:val="50B49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5E2357B"/>
    <w:multiLevelType w:val="hybridMultilevel"/>
    <w:tmpl w:val="9B92D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48506D"/>
    <w:multiLevelType w:val="hybridMultilevel"/>
    <w:tmpl w:val="54B072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B222B8"/>
    <w:multiLevelType w:val="hybridMultilevel"/>
    <w:tmpl w:val="93906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5C3F70"/>
    <w:multiLevelType w:val="hybridMultilevel"/>
    <w:tmpl w:val="F6248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6D438B"/>
    <w:multiLevelType w:val="hybridMultilevel"/>
    <w:tmpl w:val="4B9063BE"/>
    <w:lvl w:ilvl="0" w:tplc="9F10BE5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4201B8B"/>
    <w:multiLevelType w:val="hybridMultilevel"/>
    <w:tmpl w:val="B5309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5C70AD"/>
    <w:multiLevelType w:val="hybridMultilevel"/>
    <w:tmpl w:val="C0A073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A72DC1"/>
    <w:multiLevelType w:val="hybridMultilevel"/>
    <w:tmpl w:val="39001B0C"/>
    <w:lvl w:ilvl="0" w:tplc="0C74227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789697F"/>
    <w:multiLevelType w:val="hybridMultilevel"/>
    <w:tmpl w:val="B29469BE"/>
    <w:lvl w:ilvl="0" w:tplc="42449B62">
      <w:start w:val="1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>
    <w:nsid w:val="291373B3"/>
    <w:multiLevelType w:val="hybridMultilevel"/>
    <w:tmpl w:val="3C8062F8"/>
    <w:lvl w:ilvl="0" w:tplc="57805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A96EF7"/>
    <w:multiLevelType w:val="hybridMultilevel"/>
    <w:tmpl w:val="B29469BE"/>
    <w:lvl w:ilvl="0" w:tplc="42449B62">
      <w:start w:val="1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>
    <w:nsid w:val="2C004619"/>
    <w:multiLevelType w:val="hybridMultilevel"/>
    <w:tmpl w:val="C30E8C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7C6A13"/>
    <w:multiLevelType w:val="hybridMultilevel"/>
    <w:tmpl w:val="2EB895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886336F"/>
    <w:multiLevelType w:val="hybridMultilevel"/>
    <w:tmpl w:val="AC56E22E"/>
    <w:lvl w:ilvl="0" w:tplc="B9322A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78FE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C292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0AB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C6DC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AC9A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5E24C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0AC17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0F85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8B64ECF"/>
    <w:multiLevelType w:val="hybridMultilevel"/>
    <w:tmpl w:val="4D52C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03422E"/>
    <w:multiLevelType w:val="hybridMultilevel"/>
    <w:tmpl w:val="546045F4"/>
    <w:lvl w:ilvl="0" w:tplc="BED8E17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7B56D0"/>
    <w:multiLevelType w:val="hybridMultilevel"/>
    <w:tmpl w:val="44CA70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AB1536"/>
    <w:multiLevelType w:val="hybridMultilevel"/>
    <w:tmpl w:val="34E0FC64"/>
    <w:lvl w:ilvl="0" w:tplc="42449B62">
      <w:start w:val="1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2">
    <w:nsid w:val="463401AB"/>
    <w:multiLevelType w:val="hybridMultilevel"/>
    <w:tmpl w:val="8DC068C0"/>
    <w:lvl w:ilvl="0" w:tplc="10EE025A">
      <w:start w:val="1"/>
      <w:numFmt w:val="lowerLetter"/>
      <w:lvlText w:val="(%1)"/>
      <w:lvlJc w:val="left"/>
      <w:pPr>
        <w:ind w:left="2118" w:hanging="14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A7479D4"/>
    <w:multiLevelType w:val="hybridMultilevel"/>
    <w:tmpl w:val="0108107E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D027D81"/>
    <w:multiLevelType w:val="hybridMultilevel"/>
    <w:tmpl w:val="EE663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B3CA8"/>
    <w:multiLevelType w:val="hybridMultilevel"/>
    <w:tmpl w:val="C8B2F4CE"/>
    <w:lvl w:ilvl="0" w:tplc="3B5EE1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6F1942"/>
    <w:multiLevelType w:val="hybridMultilevel"/>
    <w:tmpl w:val="3E92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36221"/>
    <w:multiLevelType w:val="hybridMultilevel"/>
    <w:tmpl w:val="9CCA9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477313"/>
    <w:multiLevelType w:val="hybridMultilevel"/>
    <w:tmpl w:val="DA22CF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E03CB"/>
    <w:multiLevelType w:val="hybridMultilevel"/>
    <w:tmpl w:val="5E068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9"/>
  </w:num>
  <w:num w:numId="12">
    <w:abstractNumId w:val="34"/>
  </w:num>
  <w:num w:numId="13">
    <w:abstractNumId w:val="12"/>
  </w:num>
  <w:num w:numId="14">
    <w:abstractNumId w:val="31"/>
  </w:num>
  <w:num w:numId="15">
    <w:abstractNumId w:val="29"/>
  </w:num>
  <w:num w:numId="16">
    <w:abstractNumId w:val="27"/>
  </w:num>
  <w:num w:numId="17">
    <w:abstractNumId w:val="24"/>
  </w:num>
  <w:num w:numId="18">
    <w:abstractNumId w:val="22"/>
  </w:num>
  <w:num w:numId="19">
    <w:abstractNumId w:val="11"/>
  </w:num>
  <w:num w:numId="20">
    <w:abstractNumId w:val="16"/>
  </w:num>
  <w:num w:numId="21">
    <w:abstractNumId w:val="35"/>
  </w:num>
  <w:num w:numId="22">
    <w:abstractNumId w:val="14"/>
  </w:num>
  <w:num w:numId="23">
    <w:abstractNumId w:val="33"/>
  </w:num>
  <w:num w:numId="24">
    <w:abstractNumId w:val="23"/>
  </w:num>
  <w:num w:numId="25">
    <w:abstractNumId w:val="26"/>
  </w:num>
  <w:num w:numId="26">
    <w:abstractNumId w:val="19"/>
  </w:num>
  <w:num w:numId="27">
    <w:abstractNumId w:val="28"/>
  </w:num>
  <w:num w:numId="28">
    <w:abstractNumId w:val="37"/>
  </w:num>
  <w:num w:numId="29">
    <w:abstractNumId w:val="10"/>
  </w:num>
  <w:num w:numId="30">
    <w:abstractNumId w:val="38"/>
  </w:num>
  <w:num w:numId="31">
    <w:abstractNumId w:val="25"/>
  </w:num>
  <w:num w:numId="32">
    <w:abstractNumId w:val="30"/>
  </w:num>
  <w:num w:numId="33">
    <w:abstractNumId w:val="15"/>
  </w:num>
  <w:num w:numId="34">
    <w:abstractNumId w:val="20"/>
  </w:num>
  <w:num w:numId="35">
    <w:abstractNumId w:val="17"/>
  </w:num>
  <w:num w:numId="36">
    <w:abstractNumId w:val="13"/>
  </w:num>
  <w:num w:numId="37">
    <w:abstractNumId w:val="21"/>
  </w:num>
  <w:num w:numId="38">
    <w:abstractNumId w:val="18"/>
  </w:num>
  <w:num w:numId="39">
    <w:abstractNumId w:val="3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8" w:dllVersion="513" w:checkStyle="1"/>
  <w:proofState w:spelling="clean" w:grammar="clean"/>
  <w:attachedTemplate r:id="rId1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62"/>
    <w:rsid w:val="00001FDA"/>
    <w:rsid w:val="00007A50"/>
    <w:rsid w:val="00017782"/>
    <w:rsid w:val="00020E86"/>
    <w:rsid w:val="00030F75"/>
    <w:rsid w:val="000339CD"/>
    <w:rsid w:val="00033B9B"/>
    <w:rsid w:val="0003711D"/>
    <w:rsid w:val="00037864"/>
    <w:rsid w:val="000535A7"/>
    <w:rsid w:val="00056C96"/>
    <w:rsid w:val="00061B0F"/>
    <w:rsid w:val="00061E83"/>
    <w:rsid w:val="000713AB"/>
    <w:rsid w:val="00074832"/>
    <w:rsid w:val="00074BF0"/>
    <w:rsid w:val="00075BA2"/>
    <w:rsid w:val="00083B1A"/>
    <w:rsid w:val="000840D8"/>
    <w:rsid w:val="000936AD"/>
    <w:rsid w:val="000A1912"/>
    <w:rsid w:val="000A3E80"/>
    <w:rsid w:val="000A3EB7"/>
    <w:rsid w:val="000A72C4"/>
    <w:rsid w:val="000B634A"/>
    <w:rsid w:val="000D1005"/>
    <w:rsid w:val="000D4049"/>
    <w:rsid w:val="000F16E4"/>
    <w:rsid w:val="000F74A8"/>
    <w:rsid w:val="001011C8"/>
    <w:rsid w:val="00101EE9"/>
    <w:rsid w:val="00102942"/>
    <w:rsid w:val="00103CB0"/>
    <w:rsid w:val="00106217"/>
    <w:rsid w:val="00110CFC"/>
    <w:rsid w:val="0011466C"/>
    <w:rsid w:val="00114C1E"/>
    <w:rsid w:val="0011716E"/>
    <w:rsid w:val="00121159"/>
    <w:rsid w:val="001225A5"/>
    <w:rsid w:val="001241E9"/>
    <w:rsid w:val="00124376"/>
    <w:rsid w:val="00127BEB"/>
    <w:rsid w:val="001309EE"/>
    <w:rsid w:val="00134502"/>
    <w:rsid w:val="001357BB"/>
    <w:rsid w:val="00135807"/>
    <w:rsid w:val="001427BA"/>
    <w:rsid w:val="0015016C"/>
    <w:rsid w:val="00150762"/>
    <w:rsid w:val="00160F15"/>
    <w:rsid w:val="00174615"/>
    <w:rsid w:val="001772FF"/>
    <w:rsid w:val="001A3516"/>
    <w:rsid w:val="001A6A6D"/>
    <w:rsid w:val="001B0F7A"/>
    <w:rsid w:val="001C0695"/>
    <w:rsid w:val="001C6D8A"/>
    <w:rsid w:val="001D09F2"/>
    <w:rsid w:val="002154B4"/>
    <w:rsid w:val="0022649B"/>
    <w:rsid w:val="00232710"/>
    <w:rsid w:val="002334F1"/>
    <w:rsid w:val="002362A7"/>
    <w:rsid w:val="00240AA4"/>
    <w:rsid w:val="00245746"/>
    <w:rsid w:val="0025213D"/>
    <w:rsid w:val="0025240B"/>
    <w:rsid w:val="00253B9A"/>
    <w:rsid w:val="00262D3A"/>
    <w:rsid w:val="00263DA1"/>
    <w:rsid w:val="002773A6"/>
    <w:rsid w:val="00286147"/>
    <w:rsid w:val="00297A1B"/>
    <w:rsid w:val="002A1F98"/>
    <w:rsid w:val="002A4025"/>
    <w:rsid w:val="002A6C47"/>
    <w:rsid w:val="002B3D85"/>
    <w:rsid w:val="002B4FCB"/>
    <w:rsid w:val="002C4BD7"/>
    <w:rsid w:val="002C7BDD"/>
    <w:rsid w:val="002D373C"/>
    <w:rsid w:val="002F3923"/>
    <w:rsid w:val="003243CC"/>
    <w:rsid w:val="00347266"/>
    <w:rsid w:val="00354FAD"/>
    <w:rsid w:val="00356FFE"/>
    <w:rsid w:val="00364D8F"/>
    <w:rsid w:val="003762F3"/>
    <w:rsid w:val="00376FE2"/>
    <w:rsid w:val="00382262"/>
    <w:rsid w:val="003850E7"/>
    <w:rsid w:val="00391022"/>
    <w:rsid w:val="003A40F6"/>
    <w:rsid w:val="003A61ED"/>
    <w:rsid w:val="003C1935"/>
    <w:rsid w:val="003C5E8C"/>
    <w:rsid w:val="003C6077"/>
    <w:rsid w:val="003E2B12"/>
    <w:rsid w:val="003E611A"/>
    <w:rsid w:val="003F5918"/>
    <w:rsid w:val="00405AA9"/>
    <w:rsid w:val="00410A9A"/>
    <w:rsid w:val="00431C47"/>
    <w:rsid w:val="004339E4"/>
    <w:rsid w:val="0043432E"/>
    <w:rsid w:val="00437131"/>
    <w:rsid w:val="00450BB5"/>
    <w:rsid w:val="004578E6"/>
    <w:rsid w:val="0047673C"/>
    <w:rsid w:val="00491AC4"/>
    <w:rsid w:val="00492DD7"/>
    <w:rsid w:val="004950E1"/>
    <w:rsid w:val="004A01DB"/>
    <w:rsid w:val="004A668C"/>
    <w:rsid w:val="004B01D8"/>
    <w:rsid w:val="004C6901"/>
    <w:rsid w:val="004D40DC"/>
    <w:rsid w:val="004F2D0C"/>
    <w:rsid w:val="0052167D"/>
    <w:rsid w:val="00523756"/>
    <w:rsid w:val="00524ED1"/>
    <w:rsid w:val="005260A0"/>
    <w:rsid w:val="005366A9"/>
    <w:rsid w:val="005438EA"/>
    <w:rsid w:val="0055067A"/>
    <w:rsid w:val="00556689"/>
    <w:rsid w:val="005659CE"/>
    <w:rsid w:val="005673B8"/>
    <w:rsid w:val="00575683"/>
    <w:rsid w:val="005814E8"/>
    <w:rsid w:val="005924FC"/>
    <w:rsid w:val="0059699D"/>
    <w:rsid w:val="005A0802"/>
    <w:rsid w:val="005C2AD0"/>
    <w:rsid w:val="005C4A69"/>
    <w:rsid w:val="005E2B76"/>
    <w:rsid w:val="005E3240"/>
    <w:rsid w:val="005E370A"/>
    <w:rsid w:val="005E3FDD"/>
    <w:rsid w:val="00606E30"/>
    <w:rsid w:val="0061030E"/>
    <w:rsid w:val="0063305D"/>
    <w:rsid w:val="00643F46"/>
    <w:rsid w:val="006513D8"/>
    <w:rsid w:val="006578FD"/>
    <w:rsid w:val="00662D57"/>
    <w:rsid w:val="006700B8"/>
    <w:rsid w:val="006714FB"/>
    <w:rsid w:val="006738EE"/>
    <w:rsid w:val="00674BAA"/>
    <w:rsid w:val="00676C1E"/>
    <w:rsid w:val="00685488"/>
    <w:rsid w:val="00695352"/>
    <w:rsid w:val="006A754D"/>
    <w:rsid w:val="006A7BCE"/>
    <w:rsid w:val="006B48DD"/>
    <w:rsid w:val="006B4BB6"/>
    <w:rsid w:val="006C2179"/>
    <w:rsid w:val="006C29ED"/>
    <w:rsid w:val="006C6D24"/>
    <w:rsid w:val="006E06BD"/>
    <w:rsid w:val="006E6445"/>
    <w:rsid w:val="006F0C61"/>
    <w:rsid w:val="006F41EC"/>
    <w:rsid w:val="00703278"/>
    <w:rsid w:val="0070494B"/>
    <w:rsid w:val="0071424B"/>
    <w:rsid w:val="0071553D"/>
    <w:rsid w:val="007168A9"/>
    <w:rsid w:val="00717638"/>
    <w:rsid w:val="00731E79"/>
    <w:rsid w:val="00733156"/>
    <w:rsid w:val="00734076"/>
    <w:rsid w:val="007411BA"/>
    <w:rsid w:val="00742D70"/>
    <w:rsid w:val="00743650"/>
    <w:rsid w:val="00754980"/>
    <w:rsid w:val="00756C9B"/>
    <w:rsid w:val="00756F87"/>
    <w:rsid w:val="00772D42"/>
    <w:rsid w:val="007733D9"/>
    <w:rsid w:val="00776161"/>
    <w:rsid w:val="00776EC9"/>
    <w:rsid w:val="0078005C"/>
    <w:rsid w:val="00783674"/>
    <w:rsid w:val="00783AC2"/>
    <w:rsid w:val="00784967"/>
    <w:rsid w:val="007A1081"/>
    <w:rsid w:val="007A128C"/>
    <w:rsid w:val="007A5A2D"/>
    <w:rsid w:val="007B07E9"/>
    <w:rsid w:val="007C46BF"/>
    <w:rsid w:val="007C4C91"/>
    <w:rsid w:val="007E4FF3"/>
    <w:rsid w:val="007F1725"/>
    <w:rsid w:val="007F237F"/>
    <w:rsid w:val="007F3E3A"/>
    <w:rsid w:val="007F5CE3"/>
    <w:rsid w:val="007F6021"/>
    <w:rsid w:val="007F776A"/>
    <w:rsid w:val="0080452F"/>
    <w:rsid w:val="00822360"/>
    <w:rsid w:val="00853521"/>
    <w:rsid w:val="00871C86"/>
    <w:rsid w:val="008822F9"/>
    <w:rsid w:val="008869B4"/>
    <w:rsid w:val="008A2825"/>
    <w:rsid w:val="008D234C"/>
    <w:rsid w:val="008D306C"/>
    <w:rsid w:val="008D490A"/>
    <w:rsid w:val="008D5603"/>
    <w:rsid w:val="008E41D9"/>
    <w:rsid w:val="008F03DB"/>
    <w:rsid w:val="008F2236"/>
    <w:rsid w:val="00901719"/>
    <w:rsid w:val="00920E02"/>
    <w:rsid w:val="00921C70"/>
    <w:rsid w:val="00925077"/>
    <w:rsid w:val="009537CD"/>
    <w:rsid w:val="009763AA"/>
    <w:rsid w:val="00977CF0"/>
    <w:rsid w:val="00991DFF"/>
    <w:rsid w:val="00995C8F"/>
    <w:rsid w:val="0099695A"/>
    <w:rsid w:val="009A76DA"/>
    <w:rsid w:val="009B71BC"/>
    <w:rsid w:val="009C1E9F"/>
    <w:rsid w:val="009D71BD"/>
    <w:rsid w:val="009E071F"/>
    <w:rsid w:val="009E4A9E"/>
    <w:rsid w:val="009E67C9"/>
    <w:rsid w:val="00A12E6A"/>
    <w:rsid w:val="00A26489"/>
    <w:rsid w:val="00A317D0"/>
    <w:rsid w:val="00A37F08"/>
    <w:rsid w:val="00A44A35"/>
    <w:rsid w:val="00A471CB"/>
    <w:rsid w:val="00A5444A"/>
    <w:rsid w:val="00A65E55"/>
    <w:rsid w:val="00A668F9"/>
    <w:rsid w:val="00A72A3F"/>
    <w:rsid w:val="00A72D0C"/>
    <w:rsid w:val="00A814DB"/>
    <w:rsid w:val="00A914E1"/>
    <w:rsid w:val="00AA183A"/>
    <w:rsid w:val="00AA69CF"/>
    <w:rsid w:val="00AA72B0"/>
    <w:rsid w:val="00AB065B"/>
    <w:rsid w:val="00AB3463"/>
    <w:rsid w:val="00AC2B60"/>
    <w:rsid w:val="00AD48CF"/>
    <w:rsid w:val="00AF09D4"/>
    <w:rsid w:val="00AF3F83"/>
    <w:rsid w:val="00B01F48"/>
    <w:rsid w:val="00B06429"/>
    <w:rsid w:val="00B2167B"/>
    <w:rsid w:val="00B36DAC"/>
    <w:rsid w:val="00B414A4"/>
    <w:rsid w:val="00B4456A"/>
    <w:rsid w:val="00B517E8"/>
    <w:rsid w:val="00B5219D"/>
    <w:rsid w:val="00B57E86"/>
    <w:rsid w:val="00B606A5"/>
    <w:rsid w:val="00B64E22"/>
    <w:rsid w:val="00B72CB7"/>
    <w:rsid w:val="00B816AD"/>
    <w:rsid w:val="00B82EE4"/>
    <w:rsid w:val="00B91B71"/>
    <w:rsid w:val="00BA3650"/>
    <w:rsid w:val="00BB0495"/>
    <w:rsid w:val="00BB2D49"/>
    <w:rsid w:val="00BB7676"/>
    <w:rsid w:val="00BB7BBE"/>
    <w:rsid w:val="00BC58F3"/>
    <w:rsid w:val="00BD16EA"/>
    <w:rsid w:val="00BD3D73"/>
    <w:rsid w:val="00BE2072"/>
    <w:rsid w:val="00BF51DE"/>
    <w:rsid w:val="00C02661"/>
    <w:rsid w:val="00C0467D"/>
    <w:rsid w:val="00C059BA"/>
    <w:rsid w:val="00C068F3"/>
    <w:rsid w:val="00C132E7"/>
    <w:rsid w:val="00C20185"/>
    <w:rsid w:val="00C46580"/>
    <w:rsid w:val="00C47AA8"/>
    <w:rsid w:val="00C51070"/>
    <w:rsid w:val="00C516B5"/>
    <w:rsid w:val="00C551B4"/>
    <w:rsid w:val="00C67BE1"/>
    <w:rsid w:val="00C8093B"/>
    <w:rsid w:val="00C86C52"/>
    <w:rsid w:val="00C8765D"/>
    <w:rsid w:val="00C87D0D"/>
    <w:rsid w:val="00CA0493"/>
    <w:rsid w:val="00CA682A"/>
    <w:rsid w:val="00CA69A4"/>
    <w:rsid w:val="00CB4303"/>
    <w:rsid w:val="00CB49A6"/>
    <w:rsid w:val="00CB5910"/>
    <w:rsid w:val="00CC0D2C"/>
    <w:rsid w:val="00CD606E"/>
    <w:rsid w:val="00CE2911"/>
    <w:rsid w:val="00CE3449"/>
    <w:rsid w:val="00CE6F80"/>
    <w:rsid w:val="00CF1C78"/>
    <w:rsid w:val="00CF61BB"/>
    <w:rsid w:val="00D01B2E"/>
    <w:rsid w:val="00D02DED"/>
    <w:rsid w:val="00D04B72"/>
    <w:rsid w:val="00D11F4B"/>
    <w:rsid w:val="00D12379"/>
    <w:rsid w:val="00D3225F"/>
    <w:rsid w:val="00D430D6"/>
    <w:rsid w:val="00D44A07"/>
    <w:rsid w:val="00D468EC"/>
    <w:rsid w:val="00D502C2"/>
    <w:rsid w:val="00D64020"/>
    <w:rsid w:val="00D64737"/>
    <w:rsid w:val="00D652BE"/>
    <w:rsid w:val="00D669BC"/>
    <w:rsid w:val="00D675A3"/>
    <w:rsid w:val="00D7023D"/>
    <w:rsid w:val="00D771EB"/>
    <w:rsid w:val="00D86A55"/>
    <w:rsid w:val="00D86EA9"/>
    <w:rsid w:val="00D91F83"/>
    <w:rsid w:val="00DA4309"/>
    <w:rsid w:val="00DB0E77"/>
    <w:rsid w:val="00DC4E32"/>
    <w:rsid w:val="00DD1EFF"/>
    <w:rsid w:val="00DD4C83"/>
    <w:rsid w:val="00DE1694"/>
    <w:rsid w:val="00DE23CC"/>
    <w:rsid w:val="00DF1E78"/>
    <w:rsid w:val="00E117F2"/>
    <w:rsid w:val="00E135B6"/>
    <w:rsid w:val="00E24ECE"/>
    <w:rsid w:val="00E24EDD"/>
    <w:rsid w:val="00E31BC7"/>
    <w:rsid w:val="00E34864"/>
    <w:rsid w:val="00E37B83"/>
    <w:rsid w:val="00E42610"/>
    <w:rsid w:val="00E442DB"/>
    <w:rsid w:val="00E502DA"/>
    <w:rsid w:val="00E55902"/>
    <w:rsid w:val="00E62EBB"/>
    <w:rsid w:val="00E66E36"/>
    <w:rsid w:val="00E67DBC"/>
    <w:rsid w:val="00E7531B"/>
    <w:rsid w:val="00E77F68"/>
    <w:rsid w:val="00EA509F"/>
    <w:rsid w:val="00ED3B93"/>
    <w:rsid w:val="00ED419E"/>
    <w:rsid w:val="00ED6E86"/>
    <w:rsid w:val="00EE01CB"/>
    <w:rsid w:val="00EE0BDD"/>
    <w:rsid w:val="00EF3D6F"/>
    <w:rsid w:val="00EF46D6"/>
    <w:rsid w:val="00EF6079"/>
    <w:rsid w:val="00EF67EA"/>
    <w:rsid w:val="00F07269"/>
    <w:rsid w:val="00F103BC"/>
    <w:rsid w:val="00F270AF"/>
    <w:rsid w:val="00F358EA"/>
    <w:rsid w:val="00F37651"/>
    <w:rsid w:val="00F72C8C"/>
    <w:rsid w:val="00F74B99"/>
    <w:rsid w:val="00F76F42"/>
    <w:rsid w:val="00F90ED7"/>
    <w:rsid w:val="00F92C95"/>
    <w:rsid w:val="00F96B87"/>
    <w:rsid w:val="00FA6F10"/>
    <w:rsid w:val="00FB0372"/>
    <w:rsid w:val="00FB523D"/>
    <w:rsid w:val="00FB6B1A"/>
    <w:rsid w:val="00FC53F4"/>
    <w:rsid w:val="00FD03EF"/>
    <w:rsid w:val="00FD20D6"/>
    <w:rsid w:val="00FE380E"/>
    <w:rsid w:val="00FE3EE6"/>
    <w:rsid w:val="00FE6B85"/>
    <w:rsid w:val="00FF3D22"/>
    <w:rsid w:val="00FF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13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5D"/>
  </w:style>
  <w:style w:type="paragraph" w:styleId="Heading1">
    <w:name w:val="heading 1"/>
    <w:basedOn w:val="Normal"/>
    <w:link w:val="Heading1Char"/>
    <w:uiPriority w:val="9"/>
    <w:qFormat/>
    <w:rsid w:val="007A1081"/>
    <w:pPr>
      <w:spacing w:after="60"/>
      <w:contextualSpacing/>
      <w:outlineLvl w:val="0"/>
    </w:pPr>
    <w:rPr>
      <w:rFonts w:asciiTheme="majorHAnsi" w:hAnsiTheme="majorHAnsi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7A1081"/>
    <w:pPr>
      <w:keepNext/>
      <w:keepLines/>
      <w:spacing w:after="60"/>
      <w:contextualSpacing/>
      <w:outlineLvl w:val="1"/>
    </w:pPr>
    <w:rPr>
      <w:rFonts w:asciiTheme="majorHAnsi" w:eastAsiaTheme="majorEastAsia" w:hAnsiTheme="majorHAnsi" w:cstheme="majorBidi"/>
      <w:caps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7A1081"/>
    <w:pPr>
      <w:keepNext/>
      <w:keepLines/>
      <w:spacing w:after="240" w:line="240" w:lineRule="atLeast"/>
      <w:outlineLvl w:val="2"/>
    </w:pPr>
    <w:rPr>
      <w:rFonts w:asciiTheme="majorHAnsi" w:hAnsiTheme="majorHAnsi"/>
      <w:i/>
      <w:caps/>
      <w:kern w:val="20"/>
    </w:rPr>
  </w:style>
  <w:style w:type="paragraph" w:styleId="Heading4">
    <w:name w:val="heading 4"/>
    <w:basedOn w:val="Normal"/>
    <w:next w:val="Normal"/>
    <w:uiPriority w:val="9"/>
    <w:unhideWhenUsed/>
    <w:qFormat/>
    <w:rsid w:val="00431C47"/>
    <w:pPr>
      <w:keepNext/>
      <w:keepLines/>
      <w:spacing w:line="240" w:lineRule="atLeast"/>
      <w:outlineLvl w:val="3"/>
    </w:pPr>
    <w:rPr>
      <w:rFonts w:asciiTheme="majorHAnsi" w:hAnsiTheme="majorHAnsi"/>
      <w:color w:val="1F497D" w:themeColor="text2"/>
      <w:kern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31C47"/>
    <w:pPr>
      <w:keepNext/>
      <w:keepLines/>
      <w:spacing w:line="240" w:lineRule="atLeast"/>
      <w:outlineLvl w:val="4"/>
    </w:pPr>
    <w:rPr>
      <w:rFonts w:asciiTheme="majorHAnsi" w:hAnsiTheme="majorHAnsi"/>
      <w:i/>
      <w:color w:val="1F497D" w:themeColor="text2"/>
      <w:kern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0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97D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0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  <w:cap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0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0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losing">
    <w:name w:val="Closing"/>
    <w:basedOn w:val="Normal"/>
    <w:next w:val="Normal"/>
    <w:uiPriority w:val="99"/>
    <w:semiHidden/>
    <w:rsid w:val="00F37651"/>
    <w:pPr>
      <w:spacing w:line="220" w:lineRule="atLeast"/>
    </w:pPr>
  </w:style>
  <w:style w:type="paragraph" w:styleId="Footer">
    <w:name w:val="footer"/>
    <w:basedOn w:val="Normal"/>
    <w:link w:val="FooterChar"/>
    <w:uiPriority w:val="99"/>
    <w:unhideWhenUsed/>
    <w:rsid w:val="00C8765D"/>
    <w:pPr>
      <w:keepLines/>
      <w:pBdr>
        <w:top w:val="single" w:sz="6" w:space="2" w:color="auto"/>
      </w:pBdr>
      <w:spacing w:before="0"/>
      <w:ind w:left="4075" w:right="4075"/>
      <w:jc w:val="center"/>
    </w:pPr>
    <w:rPr>
      <w:kern w:val="18"/>
    </w:rPr>
  </w:style>
  <w:style w:type="paragraph" w:styleId="Header">
    <w:name w:val="header"/>
    <w:basedOn w:val="Normal"/>
    <w:uiPriority w:val="99"/>
    <w:unhideWhenUsed/>
    <w:rsid w:val="00F96B87"/>
    <w:pPr>
      <w:keepLines/>
      <w:spacing w:after="660" w:line="240" w:lineRule="atLeast"/>
      <w:jc w:val="center"/>
    </w:pPr>
    <w:rPr>
      <w:caps/>
      <w:kern w:val="18"/>
    </w:rPr>
  </w:style>
  <w:style w:type="paragraph" w:styleId="MessageHeader">
    <w:name w:val="Message Header"/>
    <w:basedOn w:val="Normal"/>
    <w:uiPriority w:val="99"/>
    <w:semiHidden/>
    <w:rsid w:val="00431C47"/>
    <w:pPr>
      <w:keepLines/>
      <w:spacing w:after="120"/>
      <w:ind w:left="1080" w:hanging="1080"/>
    </w:pPr>
    <w:rPr>
      <w:caps/>
    </w:rPr>
  </w:style>
  <w:style w:type="paragraph" w:styleId="NormalIndent">
    <w:name w:val="Normal Indent"/>
    <w:basedOn w:val="Normal"/>
    <w:uiPriority w:val="99"/>
    <w:semiHidden/>
    <w:rsid w:val="00F37651"/>
    <w:pPr>
      <w:ind w:left="720"/>
    </w:pPr>
  </w:style>
  <w:style w:type="character" w:styleId="PageNumber">
    <w:name w:val="page number"/>
    <w:uiPriority w:val="99"/>
    <w:semiHidden/>
    <w:rsid w:val="00F37651"/>
  </w:style>
  <w:style w:type="paragraph" w:styleId="Signature">
    <w:name w:val="Signature"/>
    <w:basedOn w:val="Normal"/>
    <w:next w:val="Normal"/>
    <w:uiPriority w:val="99"/>
    <w:semiHidden/>
    <w:rsid w:val="00431C47"/>
    <w:pPr>
      <w:keepNext/>
      <w:keepLines/>
      <w:spacing w:before="6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04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049"/>
    <w:rPr>
      <w:rFonts w:ascii="Tahoma" w:hAnsi="Tahoma" w:cs="Tahoma"/>
      <w:szCs w:val="16"/>
    </w:rPr>
  </w:style>
  <w:style w:type="paragraph" w:styleId="Title">
    <w:name w:val="Title"/>
    <w:basedOn w:val="Normal"/>
    <w:link w:val="TitleChar"/>
    <w:uiPriority w:val="2"/>
    <w:unhideWhenUsed/>
    <w:qFormat/>
    <w:rsid w:val="00431C47"/>
    <w:pPr>
      <w:pBdr>
        <w:top w:val="double" w:sz="6" w:space="8" w:color="404040" w:themeColor="text1" w:themeTint="BF"/>
        <w:bottom w:val="double" w:sz="6" w:space="8" w:color="404040" w:themeColor="text1" w:themeTint="BF"/>
      </w:pBdr>
      <w:spacing w:after="200"/>
      <w:contextualSpacing/>
      <w:jc w:val="center"/>
    </w:pPr>
    <w:rPr>
      <w:rFonts w:asciiTheme="majorHAnsi" w:hAnsiTheme="majorHAnsi"/>
      <w:b/>
      <w:caps/>
      <w:spacing w:val="20"/>
    </w:rPr>
  </w:style>
  <w:style w:type="character" w:customStyle="1" w:styleId="TitleChar">
    <w:name w:val="Title Char"/>
    <w:basedOn w:val="DefaultParagraphFont"/>
    <w:link w:val="Title"/>
    <w:uiPriority w:val="2"/>
    <w:rsid w:val="00431C47"/>
    <w:rPr>
      <w:rFonts w:asciiTheme="majorHAnsi" w:hAnsiTheme="majorHAnsi"/>
      <w:b/>
      <w:caps/>
      <w:spacing w:val="20"/>
    </w:rPr>
  </w:style>
  <w:style w:type="table" w:styleId="TableGrid">
    <w:name w:val="Table Grid"/>
    <w:basedOn w:val="TableNormal"/>
    <w:uiPriority w:val="59"/>
    <w:rsid w:val="00567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74BAA"/>
    <w:rPr>
      <w:color w:val="595959" w:themeColor="text1" w:themeTint="A6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4BD7"/>
  </w:style>
  <w:style w:type="paragraph" w:styleId="BlockText">
    <w:name w:val="Block Text"/>
    <w:basedOn w:val="Normal"/>
    <w:uiPriority w:val="99"/>
    <w:semiHidden/>
    <w:unhideWhenUsed/>
    <w:rsid w:val="00674BAA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C4B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4BD7"/>
  </w:style>
  <w:style w:type="paragraph" w:styleId="BodyText3">
    <w:name w:val="Body Text 3"/>
    <w:basedOn w:val="Normal"/>
    <w:link w:val="BodyText3Char"/>
    <w:uiPriority w:val="99"/>
    <w:semiHidden/>
    <w:unhideWhenUsed/>
    <w:rsid w:val="002C4BD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4BD7"/>
    <w:rPr>
      <w:szCs w:val="16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  <w:rsid w:val="00431C47"/>
    <w:pPr>
      <w:spacing w:before="0"/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431C4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4BD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4BD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4BD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4BD7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4B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4BD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4BD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4BD7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74BAA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4BD7"/>
    <w:pPr>
      <w:spacing w:after="200"/>
    </w:pPr>
    <w:rPr>
      <w:i/>
      <w:iCs/>
      <w:color w:val="1F497D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4BD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BD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BD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B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BD7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4BD7"/>
  </w:style>
  <w:style w:type="character" w:customStyle="1" w:styleId="DateChar">
    <w:name w:val="Date Char"/>
    <w:basedOn w:val="DefaultParagraphFont"/>
    <w:link w:val="Date"/>
    <w:uiPriority w:val="99"/>
    <w:semiHidden/>
    <w:rsid w:val="002C4BD7"/>
  </w:style>
  <w:style w:type="paragraph" w:styleId="DocumentMap">
    <w:name w:val="Document Map"/>
    <w:basedOn w:val="Normal"/>
    <w:link w:val="DocumentMapChar"/>
    <w:uiPriority w:val="99"/>
    <w:semiHidden/>
    <w:unhideWhenUsed/>
    <w:rsid w:val="002C4BD7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4BD7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4BD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4BD7"/>
  </w:style>
  <w:style w:type="character" w:styleId="Emphasis">
    <w:name w:val="Emphasis"/>
    <w:basedOn w:val="DefaultParagraphFont"/>
    <w:uiPriority w:val="20"/>
    <w:semiHidden/>
    <w:unhideWhenUsed/>
    <w:qFormat/>
    <w:rsid w:val="002C4BD7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BD7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BD7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C4B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4BD7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C4BD7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4BD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4BD7"/>
    <w:rPr>
      <w:szCs w:val="20"/>
    </w:rPr>
  </w:style>
  <w:style w:type="table" w:customStyle="1" w:styleId="GridTable1Light1">
    <w:name w:val="Grid Table 1 Light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081"/>
    <w:rPr>
      <w:rFonts w:asciiTheme="majorHAnsi" w:eastAsiaTheme="majorEastAsia" w:hAnsiTheme="majorHAnsi" w:cstheme="majorBidi"/>
      <w:b/>
      <w:color w:val="1F497D" w:themeColor="text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081"/>
    <w:rPr>
      <w:rFonts w:asciiTheme="majorHAnsi" w:eastAsiaTheme="majorEastAsia" w:hAnsiTheme="majorHAnsi" w:cstheme="majorBidi"/>
      <w:iCs/>
      <w:cap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081"/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081"/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C4BD7"/>
  </w:style>
  <w:style w:type="paragraph" w:styleId="HTMLAddress">
    <w:name w:val="HTML Address"/>
    <w:basedOn w:val="Normal"/>
    <w:link w:val="HTMLAddressChar"/>
    <w:uiPriority w:val="99"/>
    <w:semiHidden/>
    <w:unhideWhenUsed/>
    <w:rsid w:val="002C4BD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4BD7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C4BD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C4BD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4BD7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4BD7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C4BD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C4BD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C4BD7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4BD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C4BD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C4BD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C4BD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C4BD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C4BD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C4BD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C4BD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C4BD7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C4BD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74BA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74B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74BA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74BAA"/>
    <w:rPr>
      <w:b/>
      <w:bCs/>
      <w:caps w:val="0"/>
      <w:smallCaps/>
      <w:color w:val="365F91" w:themeColor="accent1" w:themeShade="BF"/>
      <w:spacing w:val="0"/>
    </w:rPr>
  </w:style>
  <w:style w:type="table" w:styleId="LightGrid">
    <w:name w:val="Light Grid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4BD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C4BD7"/>
  </w:style>
  <w:style w:type="paragraph" w:styleId="List">
    <w:name w:val="List"/>
    <w:basedOn w:val="Normal"/>
    <w:uiPriority w:val="99"/>
    <w:semiHidden/>
    <w:unhideWhenUsed/>
    <w:rsid w:val="002C4BD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4BD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4BD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4BD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4BD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4BD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4BD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4BD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4BD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4BD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4BD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4BD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4BD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4BD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4BD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4BD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4BD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4BD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4BD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4BD7"/>
    <w:pPr>
      <w:numPr>
        <w:numId w:val="10"/>
      </w:numPr>
      <w:contextualSpacing/>
    </w:pPr>
  </w:style>
  <w:style w:type="paragraph" w:styleId="ListParagraph">
    <w:name w:val="List Paragraph"/>
    <w:aliases w:val="References,Bullets,List Paragraph (numbered (a)),List_Paragraph,Multilevel para_II,List Paragraph1,NUMBERED PARAGRAPH,List Paragraph 1,Akapit z listą BS,IBL List Paragraph,List Paragraph nowy,Numbered List Paragraph,Title Style 1,lp1"/>
    <w:basedOn w:val="Normal"/>
    <w:link w:val="ListParagraphChar"/>
    <w:uiPriority w:val="99"/>
    <w:unhideWhenUsed/>
    <w:qFormat/>
    <w:rsid w:val="002C4BD7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C4B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4BD7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paragraph" w:styleId="NoSpacing">
    <w:name w:val="No Spacing"/>
    <w:uiPriority w:val="99"/>
    <w:semiHidden/>
    <w:unhideWhenUsed/>
    <w:qFormat/>
    <w:rsid w:val="002C4BD7"/>
  </w:style>
  <w:style w:type="paragraph" w:styleId="NormalWeb">
    <w:name w:val="Normal (Web)"/>
    <w:basedOn w:val="Normal"/>
    <w:uiPriority w:val="99"/>
    <w:semiHidden/>
    <w:unhideWhenUsed/>
    <w:rsid w:val="002C4BD7"/>
    <w:rPr>
      <w:rFonts w:ascii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4BD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4BD7"/>
  </w:style>
  <w:style w:type="table" w:customStyle="1" w:styleId="PlainTable11">
    <w:name w:val="Plain Table 11"/>
    <w:basedOn w:val="TableNormal"/>
    <w:uiPriority w:val="41"/>
    <w:rsid w:val="002C4BD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2C4BD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2C4B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2C4BD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2C4BD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C4BD7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4BD7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74BAA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74BA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4BD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4BD7"/>
  </w:style>
  <w:style w:type="character" w:customStyle="1" w:styleId="SmartHyperlink1">
    <w:name w:val="Smart Hyperlink1"/>
    <w:basedOn w:val="DefaultParagraphFont"/>
    <w:uiPriority w:val="99"/>
    <w:semiHidden/>
    <w:unhideWhenUsed/>
    <w:rsid w:val="002C4BD7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2C4BD7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431C4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31C47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C4BD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C4BD7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C4B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C4B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C4B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C4B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C4B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C4B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C4B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C4B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C4B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C4B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C4B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C4B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C4B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C4B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C4B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2C4B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C4B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C4BD7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C4BD7"/>
  </w:style>
  <w:style w:type="table" w:styleId="TableProfessional">
    <w:name w:val="Table Professional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C4B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C4B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C4B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C4B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C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C4B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C4B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C4B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C4B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C4BD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C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C4BD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C4BD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C4BD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C4BD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C4BD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C4BD7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C4BD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C47"/>
    <w:pPr>
      <w:keepNext/>
      <w:keepLines/>
      <w:outlineLvl w:val="9"/>
    </w:pPr>
    <w:rPr>
      <w:rFonts w:eastAsiaTheme="majorEastAsia" w:cstheme="majorBidi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4BD7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9"/>
    <w:rsid w:val="007A1081"/>
    <w:rPr>
      <w:rFonts w:asciiTheme="majorHAnsi" w:eastAsiaTheme="majorEastAsia" w:hAnsiTheme="majorHAnsi" w:cstheme="majorBidi"/>
      <w:caps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C8765D"/>
    <w:rPr>
      <w:kern w:val="18"/>
    </w:rPr>
  </w:style>
  <w:style w:type="paragraph" w:styleId="Revision">
    <w:name w:val="Revision"/>
    <w:hidden/>
    <w:uiPriority w:val="99"/>
    <w:semiHidden/>
    <w:rsid w:val="00901719"/>
    <w:pPr>
      <w:spacing w:before="0"/>
    </w:pPr>
  </w:style>
  <w:style w:type="character" w:customStyle="1" w:styleId="ListParagraphChar">
    <w:name w:val="List Paragraph Char"/>
    <w:aliases w:val="References Char,Bullets Char,List Paragraph (numbered (a)) Char,List_Paragraph Char,Multilevel para_II Char,List Paragraph1 Char,NUMBERED PARAGRAPH Char,List Paragraph 1 Char,Akapit z listą BS Char,IBL List Paragraph Char,lp1 Char"/>
    <w:basedOn w:val="DefaultParagraphFont"/>
    <w:link w:val="ListParagraph"/>
    <w:uiPriority w:val="34"/>
    <w:qFormat/>
    <w:rsid w:val="002A4025"/>
  </w:style>
  <w:style w:type="character" w:customStyle="1" w:styleId="Heading1Char">
    <w:name w:val="Heading 1 Char"/>
    <w:basedOn w:val="DefaultParagraphFont"/>
    <w:link w:val="Heading1"/>
    <w:uiPriority w:val="9"/>
    <w:rsid w:val="00007A50"/>
    <w:rPr>
      <w:rFonts w:asciiTheme="majorHAnsi" w:hAnsiTheme="majorHAnsi"/>
      <w:b/>
      <w:caps/>
    </w:rPr>
  </w:style>
  <w:style w:type="character" w:customStyle="1" w:styleId="tlid-translation">
    <w:name w:val="tlid-translation"/>
    <w:basedOn w:val="DefaultParagraphFont"/>
    <w:rsid w:val="00BC5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5D"/>
  </w:style>
  <w:style w:type="paragraph" w:styleId="Heading1">
    <w:name w:val="heading 1"/>
    <w:basedOn w:val="Normal"/>
    <w:link w:val="Heading1Char"/>
    <w:uiPriority w:val="9"/>
    <w:qFormat/>
    <w:rsid w:val="007A1081"/>
    <w:pPr>
      <w:spacing w:after="60"/>
      <w:contextualSpacing/>
      <w:outlineLvl w:val="0"/>
    </w:pPr>
    <w:rPr>
      <w:rFonts w:asciiTheme="majorHAnsi" w:hAnsiTheme="majorHAnsi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7A1081"/>
    <w:pPr>
      <w:keepNext/>
      <w:keepLines/>
      <w:spacing w:after="60"/>
      <w:contextualSpacing/>
      <w:outlineLvl w:val="1"/>
    </w:pPr>
    <w:rPr>
      <w:rFonts w:asciiTheme="majorHAnsi" w:eastAsiaTheme="majorEastAsia" w:hAnsiTheme="majorHAnsi" w:cstheme="majorBidi"/>
      <w:caps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7A1081"/>
    <w:pPr>
      <w:keepNext/>
      <w:keepLines/>
      <w:spacing w:after="240" w:line="240" w:lineRule="atLeast"/>
      <w:outlineLvl w:val="2"/>
    </w:pPr>
    <w:rPr>
      <w:rFonts w:asciiTheme="majorHAnsi" w:hAnsiTheme="majorHAnsi"/>
      <w:i/>
      <w:caps/>
      <w:kern w:val="20"/>
    </w:rPr>
  </w:style>
  <w:style w:type="paragraph" w:styleId="Heading4">
    <w:name w:val="heading 4"/>
    <w:basedOn w:val="Normal"/>
    <w:next w:val="Normal"/>
    <w:uiPriority w:val="9"/>
    <w:unhideWhenUsed/>
    <w:qFormat/>
    <w:rsid w:val="00431C47"/>
    <w:pPr>
      <w:keepNext/>
      <w:keepLines/>
      <w:spacing w:line="240" w:lineRule="atLeast"/>
      <w:outlineLvl w:val="3"/>
    </w:pPr>
    <w:rPr>
      <w:rFonts w:asciiTheme="majorHAnsi" w:hAnsiTheme="majorHAnsi"/>
      <w:color w:val="1F497D" w:themeColor="text2"/>
      <w:kern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31C47"/>
    <w:pPr>
      <w:keepNext/>
      <w:keepLines/>
      <w:spacing w:line="240" w:lineRule="atLeast"/>
      <w:outlineLvl w:val="4"/>
    </w:pPr>
    <w:rPr>
      <w:rFonts w:asciiTheme="majorHAnsi" w:hAnsiTheme="majorHAnsi"/>
      <w:i/>
      <w:color w:val="1F497D" w:themeColor="text2"/>
      <w:kern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0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97D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0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  <w:cap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0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0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losing">
    <w:name w:val="Closing"/>
    <w:basedOn w:val="Normal"/>
    <w:next w:val="Normal"/>
    <w:uiPriority w:val="99"/>
    <w:semiHidden/>
    <w:rsid w:val="00F37651"/>
    <w:pPr>
      <w:spacing w:line="220" w:lineRule="atLeast"/>
    </w:pPr>
  </w:style>
  <w:style w:type="paragraph" w:styleId="Footer">
    <w:name w:val="footer"/>
    <w:basedOn w:val="Normal"/>
    <w:link w:val="FooterChar"/>
    <w:uiPriority w:val="99"/>
    <w:unhideWhenUsed/>
    <w:rsid w:val="00C8765D"/>
    <w:pPr>
      <w:keepLines/>
      <w:pBdr>
        <w:top w:val="single" w:sz="6" w:space="2" w:color="auto"/>
      </w:pBdr>
      <w:spacing w:before="0"/>
      <w:ind w:left="4075" w:right="4075"/>
      <w:jc w:val="center"/>
    </w:pPr>
    <w:rPr>
      <w:kern w:val="18"/>
    </w:rPr>
  </w:style>
  <w:style w:type="paragraph" w:styleId="Header">
    <w:name w:val="header"/>
    <w:basedOn w:val="Normal"/>
    <w:uiPriority w:val="99"/>
    <w:unhideWhenUsed/>
    <w:rsid w:val="00F96B87"/>
    <w:pPr>
      <w:keepLines/>
      <w:spacing w:after="660" w:line="240" w:lineRule="atLeast"/>
      <w:jc w:val="center"/>
    </w:pPr>
    <w:rPr>
      <w:caps/>
      <w:kern w:val="18"/>
    </w:rPr>
  </w:style>
  <w:style w:type="paragraph" w:styleId="MessageHeader">
    <w:name w:val="Message Header"/>
    <w:basedOn w:val="Normal"/>
    <w:uiPriority w:val="99"/>
    <w:semiHidden/>
    <w:rsid w:val="00431C47"/>
    <w:pPr>
      <w:keepLines/>
      <w:spacing w:after="120"/>
      <w:ind w:left="1080" w:hanging="1080"/>
    </w:pPr>
    <w:rPr>
      <w:caps/>
    </w:rPr>
  </w:style>
  <w:style w:type="paragraph" w:styleId="NormalIndent">
    <w:name w:val="Normal Indent"/>
    <w:basedOn w:val="Normal"/>
    <w:uiPriority w:val="99"/>
    <w:semiHidden/>
    <w:rsid w:val="00F37651"/>
    <w:pPr>
      <w:ind w:left="720"/>
    </w:pPr>
  </w:style>
  <w:style w:type="character" w:styleId="PageNumber">
    <w:name w:val="page number"/>
    <w:uiPriority w:val="99"/>
    <w:semiHidden/>
    <w:rsid w:val="00F37651"/>
  </w:style>
  <w:style w:type="paragraph" w:styleId="Signature">
    <w:name w:val="Signature"/>
    <w:basedOn w:val="Normal"/>
    <w:next w:val="Normal"/>
    <w:uiPriority w:val="99"/>
    <w:semiHidden/>
    <w:rsid w:val="00431C47"/>
    <w:pPr>
      <w:keepNext/>
      <w:keepLines/>
      <w:spacing w:before="6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04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049"/>
    <w:rPr>
      <w:rFonts w:ascii="Tahoma" w:hAnsi="Tahoma" w:cs="Tahoma"/>
      <w:szCs w:val="16"/>
    </w:rPr>
  </w:style>
  <w:style w:type="paragraph" w:styleId="Title">
    <w:name w:val="Title"/>
    <w:basedOn w:val="Normal"/>
    <w:link w:val="TitleChar"/>
    <w:uiPriority w:val="2"/>
    <w:unhideWhenUsed/>
    <w:qFormat/>
    <w:rsid w:val="00431C47"/>
    <w:pPr>
      <w:pBdr>
        <w:top w:val="double" w:sz="6" w:space="8" w:color="404040" w:themeColor="text1" w:themeTint="BF"/>
        <w:bottom w:val="double" w:sz="6" w:space="8" w:color="404040" w:themeColor="text1" w:themeTint="BF"/>
      </w:pBdr>
      <w:spacing w:after="200"/>
      <w:contextualSpacing/>
      <w:jc w:val="center"/>
    </w:pPr>
    <w:rPr>
      <w:rFonts w:asciiTheme="majorHAnsi" w:hAnsiTheme="majorHAnsi"/>
      <w:b/>
      <w:caps/>
      <w:spacing w:val="20"/>
    </w:rPr>
  </w:style>
  <w:style w:type="character" w:customStyle="1" w:styleId="TitleChar">
    <w:name w:val="Title Char"/>
    <w:basedOn w:val="DefaultParagraphFont"/>
    <w:link w:val="Title"/>
    <w:uiPriority w:val="2"/>
    <w:rsid w:val="00431C47"/>
    <w:rPr>
      <w:rFonts w:asciiTheme="majorHAnsi" w:hAnsiTheme="majorHAnsi"/>
      <w:b/>
      <w:caps/>
      <w:spacing w:val="20"/>
    </w:rPr>
  </w:style>
  <w:style w:type="table" w:styleId="TableGrid">
    <w:name w:val="Table Grid"/>
    <w:basedOn w:val="TableNormal"/>
    <w:uiPriority w:val="59"/>
    <w:rsid w:val="00567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74BAA"/>
    <w:rPr>
      <w:color w:val="595959" w:themeColor="text1" w:themeTint="A6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4BD7"/>
  </w:style>
  <w:style w:type="paragraph" w:styleId="BlockText">
    <w:name w:val="Block Text"/>
    <w:basedOn w:val="Normal"/>
    <w:uiPriority w:val="99"/>
    <w:semiHidden/>
    <w:unhideWhenUsed/>
    <w:rsid w:val="00674BAA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C4B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4BD7"/>
  </w:style>
  <w:style w:type="paragraph" w:styleId="BodyText3">
    <w:name w:val="Body Text 3"/>
    <w:basedOn w:val="Normal"/>
    <w:link w:val="BodyText3Char"/>
    <w:uiPriority w:val="99"/>
    <w:semiHidden/>
    <w:unhideWhenUsed/>
    <w:rsid w:val="002C4BD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4BD7"/>
    <w:rPr>
      <w:szCs w:val="16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  <w:rsid w:val="00431C47"/>
    <w:pPr>
      <w:spacing w:before="0"/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431C4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4BD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4BD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4BD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4BD7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4B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4BD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4BD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4BD7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74BAA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4BD7"/>
    <w:pPr>
      <w:spacing w:after="200"/>
    </w:pPr>
    <w:rPr>
      <w:i/>
      <w:iCs/>
      <w:color w:val="1F497D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4BD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BD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BD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B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BD7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4BD7"/>
  </w:style>
  <w:style w:type="character" w:customStyle="1" w:styleId="DateChar">
    <w:name w:val="Date Char"/>
    <w:basedOn w:val="DefaultParagraphFont"/>
    <w:link w:val="Date"/>
    <w:uiPriority w:val="99"/>
    <w:semiHidden/>
    <w:rsid w:val="002C4BD7"/>
  </w:style>
  <w:style w:type="paragraph" w:styleId="DocumentMap">
    <w:name w:val="Document Map"/>
    <w:basedOn w:val="Normal"/>
    <w:link w:val="DocumentMapChar"/>
    <w:uiPriority w:val="99"/>
    <w:semiHidden/>
    <w:unhideWhenUsed/>
    <w:rsid w:val="002C4BD7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4BD7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4BD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4BD7"/>
  </w:style>
  <w:style w:type="character" w:styleId="Emphasis">
    <w:name w:val="Emphasis"/>
    <w:basedOn w:val="DefaultParagraphFont"/>
    <w:uiPriority w:val="20"/>
    <w:semiHidden/>
    <w:unhideWhenUsed/>
    <w:qFormat/>
    <w:rsid w:val="002C4BD7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BD7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BD7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C4B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4BD7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C4BD7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4BD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4BD7"/>
    <w:rPr>
      <w:szCs w:val="20"/>
    </w:rPr>
  </w:style>
  <w:style w:type="table" w:customStyle="1" w:styleId="GridTable1Light1">
    <w:name w:val="Grid Table 1 Light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081"/>
    <w:rPr>
      <w:rFonts w:asciiTheme="majorHAnsi" w:eastAsiaTheme="majorEastAsia" w:hAnsiTheme="majorHAnsi" w:cstheme="majorBidi"/>
      <w:b/>
      <w:color w:val="1F497D" w:themeColor="text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081"/>
    <w:rPr>
      <w:rFonts w:asciiTheme="majorHAnsi" w:eastAsiaTheme="majorEastAsia" w:hAnsiTheme="majorHAnsi" w:cstheme="majorBidi"/>
      <w:iCs/>
      <w:cap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081"/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081"/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C4BD7"/>
  </w:style>
  <w:style w:type="paragraph" w:styleId="HTMLAddress">
    <w:name w:val="HTML Address"/>
    <w:basedOn w:val="Normal"/>
    <w:link w:val="HTMLAddressChar"/>
    <w:uiPriority w:val="99"/>
    <w:semiHidden/>
    <w:unhideWhenUsed/>
    <w:rsid w:val="002C4BD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4BD7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C4BD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C4BD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4BD7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4BD7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C4BD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C4BD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C4BD7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4BD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C4BD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C4BD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C4BD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C4BD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C4BD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C4BD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C4BD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C4BD7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C4BD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74BA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74B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74BA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74BAA"/>
    <w:rPr>
      <w:b/>
      <w:bCs/>
      <w:caps w:val="0"/>
      <w:smallCaps/>
      <w:color w:val="365F91" w:themeColor="accent1" w:themeShade="BF"/>
      <w:spacing w:val="0"/>
    </w:rPr>
  </w:style>
  <w:style w:type="table" w:styleId="LightGrid">
    <w:name w:val="Light Grid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4BD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C4BD7"/>
  </w:style>
  <w:style w:type="paragraph" w:styleId="List">
    <w:name w:val="List"/>
    <w:basedOn w:val="Normal"/>
    <w:uiPriority w:val="99"/>
    <w:semiHidden/>
    <w:unhideWhenUsed/>
    <w:rsid w:val="002C4BD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4BD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4BD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4BD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4BD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4BD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4BD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4BD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4BD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4BD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4BD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4BD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4BD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4BD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4BD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4BD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4BD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4BD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4BD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4BD7"/>
    <w:pPr>
      <w:numPr>
        <w:numId w:val="10"/>
      </w:numPr>
      <w:contextualSpacing/>
    </w:pPr>
  </w:style>
  <w:style w:type="paragraph" w:styleId="ListParagraph">
    <w:name w:val="List Paragraph"/>
    <w:aliases w:val="References,Bullets,List Paragraph (numbered (a)),List_Paragraph,Multilevel para_II,List Paragraph1,NUMBERED PARAGRAPH,List Paragraph 1,Akapit z listą BS,IBL List Paragraph,List Paragraph nowy,Numbered List Paragraph,Title Style 1,lp1"/>
    <w:basedOn w:val="Normal"/>
    <w:link w:val="ListParagraphChar"/>
    <w:uiPriority w:val="99"/>
    <w:unhideWhenUsed/>
    <w:qFormat/>
    <w:rsid w:val="002C4BD7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C4B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4BD7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paragraph" w:styleId="NoSpacing">
    <w:name w:val="No Spacing"/>
    <w:uiPriority w:val="99"/>
    <w:semiHidden/>
    <w:unhideWhenUsed/>
    <w:qFormat/>
    <w:rsid w:val="002C4BD7"/>
  </w:style>
  <w:style w:type="paragraph" w:styleId="NormalWeb">
    <w:name w:val="Normal (Web)"/>
    <w:basedOn w:val="Normal"/>
    <w:uiPriority w:val="99"/>
    <w:semiHidden/>
    <w:unhideWhenUsed/>
    <w:rsid w:val="002C4BD7"/>
    <w:rPr>
      <w:rFonts w:ascii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4BD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4BD7"/>
  </w:style>
  <w:style w:type="table" w:customStyle="1" w:styleId="PlainTable11">
    <w:name w:val="Plain Table 11"/>
    <w:basedOn w:val="TableNormal"/>
    <w:uiPriority w:val="41"/>
    <w:rsid w:val="002C4BD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2C4BD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2C4B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2C4BD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2C4BD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C4BD7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4BD7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74BAA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74BA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4BD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4BD7"/>
  </w:style>
  <w:style w:type="character" w:customStyle="1" w:styleId="SmartHyperlink1">
    <w:name w:val="Smart Hyperlink1"/>
    <w:basedOn w:val="DefaultParagraphFont"/>
    <w:uiPriority w:val="99"/>
    <w:semiHidden/>
    <w:unhideWhenUsed/>
    <w:rsid w:val="002C4BD7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2C4BD7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431C4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31C47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C4BD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C4BD7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C4B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C4B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C4B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C4B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C4B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C4B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C4B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C4B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C4B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C4B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C4B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C4B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C4B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C4B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C4B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2C4B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C4B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C4BD7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C4BD7"/>
  </w:style>
  <w:style w:type="table" w:styleId="TableProfessional">
    <w:name w:val="Table Professional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C4B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C4B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C4B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C4B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C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C4B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C4B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C4B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C4B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C4BD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C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C4BD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C4BD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C4BD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C4BD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C4BD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C4BD7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C4BD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C47"/>
    <w:pPr>
      <w:keepNext/>
      <w:keepLines/>
      <w:outlineLvl w:val="9"/>
    </w:pPr>
    <w:rPr>
      <w:rFonts w:eastAsiaTheme="majorEastAsia" w:cstheme="majorBidi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4BD7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9"/>
    <w:rsid w:val="007A1081"/>
    <w:rPr>
      <w:rFonts w:asciiTheme="majorHAnsi" w:eastAsiaTheme="majorEastAsia" w:hAnsiTheme="majorHAnsi" w:cstheme="majorBidi"/>
      <w:caps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C8765D"/>
    <w:rPr>
      <w:kern w:val="18"/>
    </w:rPr>
  </w:style>
  <w:style w:type="paragraph" w:styleId="Revision">
    <w:name w:val="Revision"/>
    <w:hidden/>
    <w:uiPriority w:val="99"/>
    <w:semiHidden/>
    <w:rsid w:val="00901719"/>
    <w:pPr>
      <w:spacing w:before="0"/>
    </w:pPr>
  </w:style>
  <w:style w:type="character" w:customStyle="1" w:styleId="ListParagraphChar">
    <w:name w:val="List Paragraph Char"/>
    <w:aliases w:val="References Char,Bullets Char,List Paragraph (numbered (a)) Char,List_Paragraph Char,Multilevel para_II Char,List Paragraph1 Char,NUMBERED PARAGRAPH Char,List Paragraph 1 Char,Akapit z listą BS Char,IBL List Paragraph Char,lp1 Char"/>
    <w:basedOn w:val="DefaultParagraphFont"/>
    <w:link w:val="ListParagraph"/>
    <w:uiPriority w:val="34"/>
    <w:qFormat/>
    <w:rsid w:val="002A4025"/>
  </w:style>
  <w:style w:type="character" w:customStyle="1" w:styleId="Heading1Char">
    <w:name w:val="Heading 1 Char"/>
    <w:basedOn w:val="DefaultParagraphFont"/>
    <w:link w:val="Heading1"/>
    <w:uiPriority w:val="9"/>
    <w:rsid w:val="00007A50"/>
    <w:rPr>
      <w:rFonts w:asciiTheme="majorHAnsi" w:hAnsiTheme="majorHAnsi"/>
      <w:b/>
      <w:caps/>
    </w:rPr>
  </w:style>
  <w:style w:type="character" w:customStyle="1" w:styleId="tlid-translation">
    <w:name w:val="tlid-translation"/>
    <w:basedOn w:val="DefaultParagraphFont"/>
    <w:rsid w:val="00BC5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0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7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64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0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1471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742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7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21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43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514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66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36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94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2273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81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8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36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3773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91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1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2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9709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662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5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5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17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99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71142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91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2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37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097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73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1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3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75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61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83888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386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3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7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96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29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15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80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734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39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3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3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66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39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20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5815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207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5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89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26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8414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465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2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685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97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2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84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6229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340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0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6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86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5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6046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79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5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6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94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8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97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2740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067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9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1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52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5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8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72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8709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632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5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1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98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50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98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8971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1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1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02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03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53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6004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739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1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183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94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788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84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53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78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15480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52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9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8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25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0283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88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2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3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7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90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1664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47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8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22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2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57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1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83970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71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8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3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8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8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15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31098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798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7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3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1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44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23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15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7832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119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1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6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1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8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1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1318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54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00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466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14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85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64608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31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2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96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38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27565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99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8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6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34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23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4011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59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6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243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66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50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31220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444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1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9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6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4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7518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21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7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7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91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42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63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9178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7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7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5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51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052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2540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367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9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1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8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85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88684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2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0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0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19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0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79030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976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84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00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71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42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3054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1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95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22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114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6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3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24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6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64890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01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4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90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998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483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64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23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96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1512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7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0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16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6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8783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520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8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3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96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63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0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8270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495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1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8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29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46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55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5489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15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08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77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9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9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486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53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a\AppData\Roaming\Microsoft\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mo">
      <a:majorFont>
        <a:latin typeface="Garamond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 Version="2003"/>
</file>

<file path=customXml/itemProps1.xml><?xml version="1.0" encoding="utf-8"?>
<ds:datastoreItem xmlns:ds="http://schemas.openxmlformats.org/officeDocument/2006/customXml" ds:itemID="{0AB6BFFA-8008-42C8-BC3F-00C1112D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119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IStoyanov</cp:lastModifiedBy>
  <cp:revision>46</cp:revision>
  <cp:lastPrinted>2019-07-03T06:37:00Z</cp:lastPrinted>
  <dcterms:created xsi:type="dcterms:W3CDTF">2019-07-03T06:51:00Z</dcterms:created>
  <dcterms:modified xsi:type="dcterms:W3CDTF">2019-07-03T12:58:00Z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TC010129231033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